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Solitary cloud</w:t>
      </w:r>
    </w:p>
    <w:p/>
    <w:p>
      <w:r>
        <w:rPr>
          <w:rFonts w:ascii="Arial" w:hAnsi="Arial" w:eastAsia="Arial"/>
          <w:b w:val="0"/>
          <w:sz w:val="22"/>
        </w:rPr>
        <w:t>Oh, solitary cloud,</w:t>
      </w:r>
    </w:p>
    <w:p>
      <w:r>
        <w:rPr>
          <w:rFonts w:ascii="Arial" w:hAnsi="Arial" w:eastAsia="Arial"/>
          <w:b w:val="0"/>
          <w:sz w:val="22"/>
        </w:rPr>
        <w:t>where are you going,</w:t>
      </w:r>
    </w:p>
    <w:p>
      <w:r>
        <w:rPr>
          <w:rFonts w:ascii="Arial" w:hAnsi="Arial" w:eastAsia="Arial"/>
          <w:b w:val="0"/>
          <w:sz w:val="22"/>
        </w:rPr>
        <w:t>for you are in such a rush,</w:t>
      </w:r>
    </w:p>
    <w:p>
      <w:r>
        <w:rPr>
          <w:rFonts w:ascii="Arial" w:hAnsi="Arial" w:eastAsia="Arial"/>
          <w:b w:val="0"/>
          <w:sz w:val="22"/>
        </w:rPr>
        <w:t>I can but ask,</w:t>
      </w:r>
    </w:p>
    <w:p>
      <w:r>
        <w:rPr>
          <w:rFonts w:ascii="Arial" w:hAnsi="Arial" w:eastAsia="Arial"/>
          <w:b w:val="0"/>
          <w:sz w:val="22"/>
        </w:rPr>
        <w:t>and I still will be unknowing,</w:t>
      </w:r>
    </w:p>
    <w:p>
      <w:r>
        <w:rPr>
          <w:rFonts w:ascii="Arial" w:hAnsi="Arial" w:eastAsia="Arial"/>
          <w:b w:val="0"/>
          <w:sz w:val="22"/>
        </w:rPr>
        <w:t>oh, solitary cloud,</w:t>
      </w:r>
    </w:p>
    <w:p>
      <w:r>
        <w:rPr>
          <w:rFonts w:ascii="Arial" w:hAnsi="Arial" w:eastAsia="Arial"/>
          <w:b w:val="0"/>
          <w:sz w:val="22"/>
        </w:rPr>
        <w:t>do you not wish for company,</w:t>
      </w:r>
    </w:p>
    <w:p>
      <w:r>
        <w:rPr>
          <w:rFonts w:ascii="Arial" w:hAnsi="Arial" w:eastAsia="Arial"/>
          <w:b w:val="0"/>
          <w:sz w:val="22"/>
        </w:rPr>
        <w:t>for you always seem to wish to be alone,</w:t>
      </w:r>
    </w:p>
    <w:p>
      <w:r>
        <w:rPr>
          <w:rFonts w:ascii="Arial" w:hAnsi="Arial" w:eastAsia="Arial"/>
          <w:b w:val="0"/>
          <w:sz w:val="22"/>
        </w:rPr>
        <w:t>and here often in nature I sit,</w:t>
      </w:r>
    </w:p>
    <w:p>
      <w:r>
        <w:rPr>
          <w:rFonts w:ascii="Arial" w:hAnsi="Arial" w:eastAsia="Arial"/>
          <w:b w:val="0"/>
          <w:sz w:val="22"/>
        </w:rPr>
        <w:t>and from your roaming you will not quit,</w:t>
      </w:r>
    </w:p>
    <w:p>
      <w:r>
        <w:rPr>
          <w:rFonts w:ascii="Arial" w:hAnsi="Arial" w:eastAsia="Arial"/>
          <w:b w:val="0"/>
          <w:sz w:val="22"/>
        </w:rPr>
        <w:t>and where you are going, I will never know,</w:t>
      </w:r>
    </w:p>
    <w:p>
      <w:r>
        <w:rPr>
          <w:rFonts w:ascii="Arial" w:hAnsi="Arial" w:eastAsia="Arial"/>
          <w:b w:val="0"/>
          <w:sz w:val="22"/>
        </w:rPr>
        <w:t>and far too often you are grey and full of rain,</w:t>
      </w:r>
    </w:p>
    <w:p>
      <w:r>
        <w:rPr>
          <w:rFonts w:ascii="Arial" w:hAnsi="Arial" w:eastAsia="Arial"/>
          <w:b w:val="0"/>
          <w:sz w:val="22"/>
        </w:rPr>
        <w:t>and seemingly filled with great anger and great pain,</w:t>
      </w:r>
    </w:p>
    <w:p>
      <w:r>
        <w:rPr>
          <w:rFonts w:ascii="Arial" w:hAnsi="Arial" w:eastAsia="Arial"/>
          <w:b w:val="0"/>
          <w:sz w:val="22"/>
        </w:rPr>
        <w:t>and your lightening and your thunder,</w:t>
      </w:r>
    </w:p>
    <w:p>
      <w:r>
        <w:rPr>
          <w:rFonts w:ascii="Arial" w:hAnsi="Arial" w:eastAsia="Arial"/>
          <w:b w:val="0"/>
          <w:sz w:val="22"/>
        </w:rPr>
        <w:t>it far too often rattles my brain,</w:t>
      </w:r>
    </w:p>
    <w:p>
      <w:r>
        <w:rPr>
          <w:rFonts w:ascii="Arial" w:hAnsi="Arial" w:eastAsia="Arial"/>
          <w:b w:val="0"/>
          <w:sz w:val="22"/>
        </w:rPr>
        <w:t>oh, solitary cloud,</w:t>
      </w:r>
    </w:p>
    <w:p>
      <w:r>
        <w:rPr>
          <w:rFonts w:ascii="Arial" w:hAnsi="Arial" w:eastAsia="Arial"/>
          <w:b w:val="0"/>
          <w:sz w:val="22"/>
        </w:rPr>
        <w:t>I wish you were not so solitary,</w:t>
      </w:r>
    </w:p>
    <w:p>
      <w:r>
        <w:rPr>
          <w:rFonts w:ascii="Arial" w:hAnsi="Arial" w:eastAsia="Arial"/>
          <w:b w:val="0"/>
          <w:sz w:val="22"/>
        </w:rPr>
        <w:t>because you would I am sure be happier in company,</w:t>
      </w:r>
    </w:p>
    <w:p>
      <w:r>
        <w:rPr>
          <w:rFonts w:ascii="Arial" w:hAnsi="Arial" w:eastAsia="Arial"/>
          <w:b w:val="0"/>
          <w:sz w:val="22"/>
        </w:rPr>
        <w:t>but company you will not allow,</w:t>
      </w:r>
    </w:p>
    <w:p>
      <w:r>
        <w:rPr>
          <w:rFonts w:ascii="Arial" w:hAnsi="Arial" w:eastAsia="Arial"/>
          <w:b w:val="0"/>
          <w:sz w:val="22"/>
        </w:rPr>
        <w:t>and it is a shame to see you race away,</w:t>
      </w:r>
    </w:p>
    <w:p>
      <w:r>
        <w:rPr>
          <w:rFonts w:ascii="Arial" w:hAnsi="Arial" w:eastAsia="Arial"/>
          <w:b w:val="0"/>
          <w:sz w:val="22"/>
        </w:rPr>
        <w:t>into the distance with nothing at all to say,</w:t>
      </w:r>
    </w:p>
    <w:p>
      <w:r>
        <w:rPr>
          <w:rFonts w:ascii="Arial" w:hAnsi="Arial" w:eastAsia="Arial"/>
          <w:b w:val="0"/>
          <w:sz w:val="22"/>
        </w:rPr>
        <w:t>and it is but a wish of mine,</w:t>
      </w:r>
    </w:p>
    <w:p>
      <w:r>
        <w:rPr>
          <w:rFonts w:ascii="Arial" w:hAnsi="Arial" w:eastAsia="Arial"/>
          <w:b w:val="0"/>
          <w:sz w:val="22"/>
        </w:rPr>
        <w:t>but you seem far too often to rue the day with your grey,</w:t>
      </w:r>
    </w:p>
    <w:p>
      <w:r>
        <w:rPr>
          <w:rFonts w:ascii="Arial" w:hAnsi="Arial" w:eastAsia="Arial"/>
          <w:b w:val="0"/>
          <w:sz w:val="22"/>
        </w:rPr>
        <w:t>and far too often you leave me with a furrowed brow,</w:t>
      </w:r>
    </w:p>
    <w:p>
      <w:r>
        <w:rPr>
          <w:rFonts w:ascii="Arial" w:hAnsi="Arial" w:eastAsia="Arial"/>
          <w:b w:val="0"/>
          <w:sz w:val="22"/>
        </w:rPr>
        <w:t>and how I wish you would see,</w:t>
      </w:r>
    </w:p>
    <w:p>
      <w:r>
        <w:rPr>
          <w:rFonts w:ascii="Arial" w:hAnsi="Arial" w:eastAsia="Arial"/>
          <w:b w:val="0"/>
          <w:sz w:val="22"/>
        </w:rPr>
        <w:t>that company is a wonderful thing,</w:t>
      </w:r>
    </w:p>
    <w:p>
      <w:r>
        <w:rPr>
          <w:rFonts w:ascii="Arial" w:hAnsi="Arial" w:eastAsia="Arial"/>
          <w:b w:val="0"/>
          <w:sz w:val="22"/>
        </w:rPr>
        <w:t>but then where would I be without the rain,</w:t>
      </w:r>
    </w:p>
    <w:p>
      <w:r>
        <w:rPr>
          <w:rFonts w:ascii="Arial" w:hAnsi="Arial" w:eastAsia="Arial"/>
          <w:b w:val="0"/>
          <w:sz w:val="22"/>
        </w:rPr>
        <w:t>the glorious rain that you do bring,</w:t>
      </w:r>
    </w:p>
    <w:p>
      <w:r>
        <w:rPr>
          <w:rFonts w:ascii="Arial" w:hAnsi="Arial" w:eastAsia="Arial"/>
          <w:b w:val="0"/>
          <w:sz w:val="22"/>
        </w:rPr>
        <w:t>that nourishes the Earth with worth,</w:t>
      </w:r>
    </w:p>
    <w:p>
      <w:r>
        <w:rPr>
          <w:rFonts w:ascii="Arial" w:hAnsi="Arial" w:eastAsia="Arial"/>
          <w:b w:val="0"/>
          <w:sz w:val="22"/>
        </w:rPr>
        <w:t>and that encourages the flowers to grow,</w:t>
      </w:r>
    </w:p>
    <w:p>
      <w:r>
        <w:rPr>
          <w:rFonts w:ascii="Arial" w:hAnsi="Arial" w:eastAsia="Arial"/>
          <w:b w:val="0"/>
          <w:sz w:val="22"/>
        </w:rPr>
        <w:t>and the birds to sing,</w:t>
      </w:r>
    </w:p>
    <w:p>
      <w:r>
        <w:rPr>
          <w:rFonts w:ascii="Arial" w:hAnsi="Arial" w:eastAsia="Arial"/>
          <w:b w:val="0"/>
          <w:sz w:val="22"/>
        </w:rPr>
        <w:t>oh, solitary cloud,</w:t>
      </w:r>
    </w:p>
    <w:p>
      <w:r>
        <w:rPr>
          <w:rFonts w:ascii="Arial" w:hAnsi="Arial" w:eastAsia="Arial"/>
          <w:b w:val="0"/>
          <w:sz w:val="22"/>
        </w:rPr>
        <w:t>what a wonderful thing you are,</w:t>
      </w:r>
    </w:p>
    <w:p>
      <w:r>
        <w:rPr>
          <w:rFonts w:ascii="Arial" w:hAnsi="Arial" w:eastAsia="Arial"/>
          <w:b w:val="0"/>
          <w:sz w:val="22"/>
        </w:rPr>
        <w:t>and how far,</w:t>
      </w:r>
    </w:p>
    <w:p>
      <w:r>
        <w:rPr>
          <w:rFonts w:ascii="Arial" w:hAnsi="Arial" w:eastAsia="Arial"/>
          <w:b w:val="0"/>
          <w:sz w:val="22"/>
        </w:rPr>
        <w:t>how far you travel and what things you must have seen,</w:t>
      </w:r>
    </w:p>
    <w:p>
      <w:r>
        <w:rPr>
          <w:rFonts w:ascii="Arial" w:hAnsi="Arial" w:eastAsia="Arial"/>
          <w:b w:val="0"/>
          <w:sz w:val="22"/>
        </w:rPr>
        <w:t>what things you must have seen,</w:t>
      </w:r>
    </w:p>
    <w:p>
      <w:r>
        <w:rPr>
          <w:rFonts w:ascii="Arial" w:hAnsi="Arial" w:eastAsia="Arial"/>
          <w:b w:val="0"/>
          <w:sz w:val="22"/>
        </w:rPr>
        <w:t>and though I try to talk to you,</w:t>
      </w:r>
    </w:p>
    <w:p>
      <w:r>
        <w:rPr>
          <w:rFonts w:ascii="Arial" w:hAnsi="Arial" w:eastAsia="Arial"/>
          <w:b w:val="0"/>
          <w:sz w:val="22"/>
        </w:rPr>
        <w:t>you talking back to me is only a dream,</w:t>
      </w:r>
    </w:p>
    <w:p>
      <w:r>
        <w:rPr>
          <w:rFonts w:ascii="Arial" w:hAnsi="Arial" w:eastAsia="Arial"/>
          <w:b w:val="0"/>
          <w:sz w:val="22"/>
        </w:rPr>
        <w:t>and so often when I see you,</w:t>
      </w:r>
    </w:p>
    <w:p>
      <w:r>
        <w:rPr>
          <w:rFonts w:ascii="Arial" w:hAnsi="Arial" w:eastAsia="Arial"/>
          <w:b w:val="0"/>
          <w:sz w:val="22"/>
        </w:rPr>
        <w:t>I sit in melancholy,</w:t>
      </w:r>
    </w:p>
    <w:p>
      <w:r>
        <w:rPr>
          <w:rFonts w:ascii="Arial" w:hAnsi="Arial" w:eastAsia="Arial"/>
          <w:b w:val="0"/>
          <w:sz w:val="22"/>
        </w:rPr>
        <w:t>but I admire you and your speed,</w:t>
      </w:r>
    </w:p>
    <w:p>
      <w:r>
        <w:rPr>
          <w:rFonts w:ascii="Arial" w:hAnsi="Arial" w:eastAsia="Arial"/>
          <w:b w:val="0"/>
          <w:sz w:val="22"/>
        </w:rPr>
        <w:t>and your colour and your mood,</w:t>
      </w:r>
    </w:p>
    <w:p>
      <w:r>
        <w:rPr>
          <w:rFonts w:ascii="Arial" w:hAnsi="Arial" w:eastAsia="Arial"/>
          <w:b w:val="0"/>
          <w:sz w:val="22"/>
        </w:rPr>
        <w:t>it often leaves me confused,</w:t>
      </w:r>
    </w:p>
    <w:p>
      <w:r>
        <w:rPr>
          <w:rFonts w:ascii="Arial" w:hAnsi="Arial" w:eastAsia="Arial"/>
          <w:b w:val="0"/>
          <w:sz w:val="22"/>
        </w:rPr>
        <w:t>and you,</w:t>
      </w:r>
    </w:p>
    <w:p>
      <w:r>
        <w:rPr>
          <w:rFonts w:ascii="Arial" w:hAnsi="Arial" w:eastAsia="Arial"/>
          <w:b w:val="0"/>
          <w:sz w:val="22"/>
        </w:rPr>
        <w:t>you leave alone,</w:t>
      </w:r>
    </w:p>
    <w:p>
      <w:r>
        <w:rPr>
          <w:rFonts w:ascii="Arial" w:hAnsi="Arial" w:eastAsia="Arial"/>
          <w:b w:val="0"/>
          <w:sz w:val="22"/>
        </w:rPr>
        <w:t>and you cross the sky that you conquer,</w:t>
      </w:r>
    </w:p>
    <w:p>
      <w:r>
        <w:rPr>
          <w:rFonts w:ascii="Arial" w:hAnsi="Arial" w:eastAsia="Arial"/>
          <w:b w:val="0"/>
          <w:sz w:val="22"/>
        </w:rPr>
        <w:t>the sky that you seemingly own,</w:t>
      </w:r>
    </w:p>
    <w:p>
      <w:r>
        <w:rPr>
          <w:rFonts w:ascii="Arial" w:hAnsi="Arial" w:eastAsia="Arial"/>
          <w:b w:val="0"/>
          <w:sz w:val="22"/>
        </w:rPr>
        <w:t>and I, I have no clue as to why,</w:t>
      </w:r>
    </w:p>
    <w:p>
      <w:r>
        <w:rPr>
          <w:rFonts w:ascii="Arial" w:hAnsi="Arial" w:eastAsia="Arial"/>
          <w:b w:val="0"/>
          <w:sz w:val="22"/>
        </w:rPr>
        <w:t>but you do sometimes sit for a bit above me,</w:t>
      </w:r>
    </w:p>
    <w:p>
      <w:r>
        <w:rPr>
          <w:rFonts w:ascii="Arial" w:hAnsi="Arial" w:eastAsia="Arial"/>
          <w:b w:val="0"/>
          <w:sz w:val="22"/>
        </w:rPr>
        <w:t>and hover so beautifully before my eyes,</w:t>
      </w:r>
    </w:p>
    <w:p>
      <w:r>
        <w:rPr>
          <w:rFonts w:ascii="Arial" w:hAnsi="Arial" w:eastAsia="Arial"/>
          <w:b w:val="0"/>
          <w:sz w:val="22"/>
        </w:rPr>
        <w:t>and I am grateful for that moment,</w:t>
      </w:r>
    </w:p>
    <w:p>
      <w:r>
        <w:rPr>
          <w:rFonts w:ascii="Arial" w:hAnsi="Arial" w:eastAsia="Arial"/>
          <w:b w:val="0"/>
          <w:sz w:val="22"/>
        </w:rPr>
        <w:t>but how quickly you are gone,</w:t>
      </w:r>
    </w:p>
    <w:p>
      <w:r>
        <w:rPr>
          <w:rFonts w:ascii="Arial" w:hAnsi="Arial" w:eastAsia="Arial"/>
          <w:b w:val="0"/>
          <w:sz w:val="22"/>
        </w:rPr>
        <w:t>and wish your time with me,</w:t>
      </w:r>
    </w:p>
    <w:p>
      <w:r>
        <w:rPr>
          <w:rFonts w:ascii="Arial" w:hAnsi="Arial" w:eastAsia="Arial"/>
          <w:b w:val="0"/>
          <w:sz w:val="22"/>
        </w:rPr>
        <w:t>was far longer,</w:t>
      </w:r>
    </w:p>
    <w:p>
      <w:r>
        <w:rPr>
          <w:rFonts w:ascii="Arial" w:hAnsi="Arial" w:eastAsia="Arial"/>
          <w:b w:val="0"/>
          <w:sz w:val="22"/>
        </w:rPr>
        <w:t>because for you to be alone,</w:t>
      </w:r>
    </w:p>
    <w:p>
      <w:r>
        <w:rPr>
          <w:rFonts w:ascii="Arial" w:hAnsi="Arial" w:eastAsia="Arial"/>
          <w:b w:val="0"/>
          <w:sz w:val="22"/>
        </w:rPr>
        <w:t>it seems so wrong,</w:t>
      </w:r>
    </w:p>
    <w:p>
      <w:r>
        <w:rPr>
          <w:rFonts w:ascii="Arial" w:hAnsi="Arial" w:eastAsia="Arial"/>
          <w:b w:val="0"/>
          <w:sz w:val="22"/>
        </w:rPr>
        <w:t>oh, solitary cloud,</w:t>
      </w:r>
    </w:p>
    <w:p>
      <w:r>
        <w:rPr>
          <w:rFonts w:ascii="Arial" w:hAnsi="Arial" w:eastAsia="Arial"/>
          <w:b w:val="0"/>
          <w:sz w:val="22"/>
        </w:rPr>
        <w:t>how quickly you vanish from my eyes,</w:t>
      </w:r>
    </w:p>
    <w:p>
      <w:r>
        <w:rPr>
          <w:rFonts w:ascii="Arial" w:hAnsi="Arial" w:eastAsia="Arial"/>
          <w:b w:val="0"/>
          <w:sz w:val="22"/>
        </w:rPr>
        <w:t>for you are pushed for time,</w:t>
      </w:r>
    </w:p>
    <w:p>
      <w:r>
        <w:rPr>
          <w:rFonts w:ascii="Arial" w:hAnsi="Arial" w:eastAsia="Arial"/>
          <w:b w:val="0"/>
          <w:sz w:val="22"/>
        </w:rPr>
        <w:t>and I ramble on,</w:t>
      </w:r>
    </w:p>
    <w:p>
      <w:r>
        <w:rPr>
          <w:rFonts w:ascii="Arial" w:hAnsi="Arial" w:eastAsia="Arial"/>
          <w:b w:val="0"/>
          <w:sz w:val="22"/>
        </w:rPr>
        <w:t>wondering you,</w:t>
      </w:r>
    </w:p>
    <w:p>
      <w:r>
        <w:rPr>
          <w:rFonts w:ascii="Arial" w:hAnsi="Arial" w:eastAsia="Arial"/>
          <w:b w:val="0"/>
          <w:sz w:val="22"/>
        </w:rPr>
        <w:t>and pondering you,</w:t>
      </w:r>
    </w:p>
    <w:p>
      <w:r>
        <w:rPr>
          <w:rFonts w:ascii="Arial" w:hAnsi="Arial" w:eastAsia="Arial"/>
          <w:b w:val="0"/>
          <w:sz w:val="22"/>
        </w:rPr>
        <w:t>as you continue to explore,</w:t>
      </w:r>
    </w:p>
    <w:p>
      <w:r>
        <w:rPr>
          <w:rFonts w:ascii="Arial" w:hAnsi="Arial" w:eastAsia="Arial"/>
          <w:b w:val="0"/>
          <w:sz w:val="22"/>
        </w:rPr>
        <w:t>the wonderous skies,</w:t>
      </w:r>
    </w:p>
    <w:p>
      <w:r>
        <w:rPr>
          <w:rFonts w:ascii="Arial" w:hAnsi="Arial" w:eastAsia="Arial"/>
          <w:b w:val="0"/>
          <w:sz w:val="22"/>
        </w:rPr>
        <w:t>and I am no wiser to you,</w:t>
      </w:r>
    </w:p>
    <w:p>
      <w:r>
        <w:rPr>
          <w:rFonts w:ascii="Arial" w:hAnsi="Arial" w:eastAsia="Arial"/>
          <w:b w:val="0"/>
          <w:sz w:val="22"/>
        </w:rPr>
        <w:t>but if that is what pleases you, then I am too,</w:t>
      </w:r>
    </w:p>
    <w:p>
      <w:r>
        <w:rPr>
          <w:rFonts w:ascii="Arial" w:hAnsi="Arial" w:eastAsia="Arial"/>
          <w:b w:val="0"/>
          <w:sz w:val="22"/>
        </w:rPr>
        <w:t>I am thankful for you, no matter your mood.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