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Social networks</w:t>
      </w:r>
    </w:p>
    <w:p/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In the train,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do you wonder,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how many people you pass,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do you consider of how many frames their life would be,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if numbered in still photographs,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and, of their experiences,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what of these,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how many of their days would be filled with activity,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of those not,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how many of their days would be happy and sad,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how many,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best forgot,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if the photographs,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of their lives were falling through the air,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you could catch them,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you were magically able to live as them,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experience the experience contained within,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would you feel the same emotions,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wish away,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your previous life to take up theirs?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would you lose your memory,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your family,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your friends?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would you dress in their clothes,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with their thoughts now inside your brain,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would you carry on,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with no thoughts of your previous life,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playing havoc with your head,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with,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about which nothing to complain?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fldChar w:fldCharType="begin"/>
      <w:instrText xml:space="preserve">PAGE</w:instrText>
      <w:fldChar w:fldCharType="end"/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 w:eastAsia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 w:eastAsia="Arial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 w:eastAsia="Arial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rial" w:hAnsi="Arial" w:eastAsia="Arial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