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 many shapes</w:t>
      </w:r>
    </w:p>
    <w:p/>
    <w:p>
      <w:r>
        <w:rPr>
          <w:rFonts w:ascii="Arial" w:hAnsi="Arial" w:eastAsia="Arial"/>
          <w:b w:val="0"/>
          <w:sz w:val="22"/>
        </w:rPr>
        <w:t>There are so many shapes,</w:t>
      </w:r>
    </w:p>
    <w:p>
      <w:r>
        <w:rPr>
          <w:rFonts w:ascii="Arial" w:hAnsi="Arial" w:eastAsia="Arial"/>
          <w:b w:val="0"/>
          <w:sz w:val="22"/>
        </w:rPr>
        <w:t>amongst the clouds that do pass on by,</w:t>
      </w:r>
    </w:p>
    <w:p>
      <w:r>
        <w:rPr>
          <w:rFonts w:ascii="Arial" w:hAnsi="Arial" w:eastAsia="Arial"/>
          <w:b w:val="0"/>
          <w:sz w:val="22"/>
        </w:rPr>
        <w:t>so many moods that take us,</w:t>
      </w:r>
    </w:p>
    <w:p>
      <w:r>
        <w:rPr>
          <w:rFonts w:ascii="Arial" w:hAnsi="Arial" w:eastAsia="Arial"/>
          <w:b w:val="0"/>
          <w:sz w:val="22"/>
        </w:rPr>
        <w:t>and envelope our hearts and our minds.</w:t>
      </w:r>
    </w:p>
    <w:p>
      <w:r>
        <w:rPr>
          <w:rFonts w:ascii="Arial" w:hAnsi="Arial" w:eastAsia="Arial"/>
          <w:b w:val="0"/>
          <w:sz w:val="22"/>
        </w:rPr>
        <w:t>So many as can be glimpsed at,</w:t>
      </w:r>
    </w:p>
    <w:p>
      <w:r>
        <w:rPr>
          <w:rFonts w:ascii="Arial" w:hAnsi="Arial" w:eastAsia="Arial"/>
          <w:b w:val="0"/>
          <w:sz w:val="22"/>
        </w:rPr>
        <w:t>and peered at, and formed into things that we recognize.</w:t>
      </w:r>
    </w:p>
    <w:p>
      <w:r>
        <w:rPr>
          <w:rFonts w:ascii="Arial" w:hAnsi="Arial" w:eastAsia="Arial"/>
          <w:b w:val="0"/>
          <w:sz w:val="22"/>
        </w:rPr>
        <w:t>So many shapes amongst the clouds,</w:t>
      </w:r>
    </w:p>
    <w:p>
      <w:r>
        <w:rPr>
          <w:rFonts w:ascii="Arial" w:hAnsi="Arial" w:eastAsia="Arial"/>
          <w:b w:val="0"/>
          <w:sz w:val="22"/>
        </w:rPr>
        <w:t>that my mind wanders so loftily, as they fly on by.</w:t>
      </w:r>
    </w:p>
    <w:p>
      <w:r>
        <w:rPr>
          <w:rFonts w:ascii="Arial" w:hAnsi="Arial" w:eastAsia="Arial"/>
          <w:b w:val="0"/>
          <w:sz w:val="22"/>
        </w:rPr>
        <w:t>Yes, so many shapes amongst the clouds,</w:t>
      </w:r>
    </w:p>
    <w:p>
      <w:r>
        <w:rPr>
          <w:rFonts w:ascii="Arial" w:hAnsi="Arial" w:eastAsia="Arial"/>
          <w:b w:val="0"/>
          <w:sz w:val="22"/>
        </w:rPr>
        <w:t>that beguile the eyes,</w:t>
      </w:r>
    </w:p>
    <w:p>
      <w:r>
        <w:rPr>
          <w:rFonts w:ascii="Arial" w:hAnsi="Arial" w:eastAsia="Arial"/>
          <w:b w:val="0"/>
          <w:sz w:val="22"/>
        </w:rPr>
        <w:t>so many shapes amongst the clouds,</w:t>
      </w:r>
    </w:p>
    <w:p>
      <w:r>
        <w:rPr>
          <w:rFonts w:ascii="Arial" w:hAnsi="Arial" w:eastAsia="Arial"/>
          <w:b w:val="0"/>
          <w:sz w:val="22"/>
        </w:rPr>
        <w:t>that take me around the world,</w:t>
      </w:r>
    </w:p>
    <w:p>
      <w:r>
        <w:rPr>
          <w:rFonts w:ascii="Arial" w:hAnsi="Arial" w:eastAsia="Arial"/>
          <w:b w:val="0"/>
          <w:sz w:val="22"/>
        </w:rPr>
        <w:t>for their parts, they are part of me,</w:t>
      </w:r>
    </w:p>
    <w:p>
      <w:r>
        <w:rPr>
          <w:rFonts w:ascii="Arial" w:hAnsi="Arial" w:eastAsia="Arial"/>
          <w:b w:val="0"/>
          <w:sz w:val="22"/>
        </w:rPr>
        <w:t>and I am part of them,</w:t>
      </w:r>
    </w:p>
    <w:p>
      <w:r>
        <w:rPr>
          <w:rFonts w:ascii="Arial" w:hAnsi="Arial" w:eastAsia="Arial"/>
          <w:b w:val="0"/>
          <w:sz w:val="22"/>
        </w:rPr>
        <w:t>no matter whether we part company,</w:t>
      </w:r>
    </w:p>
    <w:p>
      <w:r>
        <w:rPr>
          <w:rFonts w:ascii="Arial" w:hAnsi="Arial" w:eastAsia="Arial"/>
          <w:b w:val="0"/>
          <w:sz w:val="22"/>
        </w:rPr>
        <w:t>yes, so many shapes amongst the clouds that do pass on by,</w:t>
      </w:r>
    </w:p>
    <w:p>
      <w:r>
        <w:rPr>
          <w:rFonts w:ascii="Arial" w:hAnsi="Arial" w:eastAsia="Arial"/>
          <w:b w:val="0"/>
          <w:sz w:val="22"/>
        </w:rPr>
        <w:t>so many shapes that I follow,</w:t>
      </w:r>
    </w:p>
    <w:p>
      <w:r>
        <w:rPr>
          <w:rFonts w:ascii="Arial" w:hAnsi="Arial" w:eastAsia="Arial"/>
          <w:b w:val="0"/>
          <w:sz w:val="22"/>
        </w:rPr>
        <w:t>in my vision and in my heart,</w:t>
      </w:r>
    </w:p>
    <w:p>
      <w:r>
        <w:rPr>
          <w:rFonts w:ascii="Arial" w:hAnsi="Arial" w:eastAsia="Arial"/>
          <w:b w:val="0"/>
          <w:sz w:val="22"/>
        </w:rPr>
        <w:t>and how gloriously I am lifted up,</w:t>
      </w:r>
    </w:p>
    <w:p>
      <w:r>
        <w:rPr>
          <w:rFonts w:ascii="Arial" w:hAnsi="Arial" w:eastAsia="Arial"/>
          <w:b w:val="0"/>
          <w:sz w:val="22"/>
        </w:rPr>
        <w:t>by such lightness of mood,</w:t>
      </w:r>
    </w:p>
    <w:p>
      <w:r>
        <w:rPr>
          <w:rFonts w:ascii="Arial" w:hAnsi="Arial" w:eastAsia="Arial"/>
          <w:b w:val="0"/>
          <w:sz w:val="22"/>
        </w:rPr>
        <w:t>that when they greet me,</w:t>
      </w:r>
    </w:p>
    <w:p>
      <w:r>
        <w:rPr>
          <w:rFonts w:ascii="Arial" w:hAnsi="Arial" w:eastAsia="Arial"/>
          <w:b w:val="0"/>
          <w:sz w:val="22"/>
        </w:rPr>
        <w:t>I rise in spirit,</w:t>
      </w:r>
    </w:p>
    <w:p>
      <w:r>
        <w:rPr>
          <w:rFonts w:ascii="Arial" w:hAnsi="Arial" w:eastAsia="Arial"/>
          <w:b w:val="0"/>
          <w:sz w:val="22"/>
        </w:rPr>
        <w:t>and at the touch of them in my sight,</w:t>
      </w:r>
    </w:p>
    <w:p>
      <w:r>
        <w:rPr>
          <w:rFonts w:ascii="Arial" w:hAnsi="Arial" w:eastAsia="Arial"/>
          <w:b w:val="0"/>
          <w:sz w:val="22"/>
        </w:rPr>
        <w:t>oh, such a glorious thing, of many shades they are,</w:t>
      </w:r>
    </w:p>
    <w:p>
      <w:r>
        <w:rPr>
          <w:rFonts w:ascii="Arial" w:hAnsi="Arial" w:eastAsia="Arial"/>
          <w:b w:val="0"/>
          <w:sz w:val="22"/>
        </w:rPr>
        <w:t>clouds, that nature does espouse,</w:t>
      </w:r>
    </w:p>
    <w:p>
      <w:r>
        <w:rPr>
          <w:rFonts w:ascii="Arial" w:hAnsi="Arial" w:eastAsia="Arial"/>
          <w:b w:val="0"/>
          <w:sz w:val="22"/>
        </w:rPr>
        <w:t>upon the breeze of ever-shifting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