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Smoke on the horizon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Smoke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wispy puffs,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rising into the bluest of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lit up by the sun in a spectacular see through fog,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smoke on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above the house at the end of the field,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behind the hedge,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man is working in his garden,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cows in the fields next to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moo out loud as the man plants his veg,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glorious sun it is to be working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beautiful light that plays across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the light falls upon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variation, gentility, and beauty is revealed,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 there is in the warmth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shines down so brightly from up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glorious works of art are in the trees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patterns of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bark on the trees that they are covered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protects them from the elements,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rise to the heavens seeking the sun that they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sit here amongst the grass,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birds do sing, and what a great feeling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feel your emotions,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all the sights before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sit and watch the world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peace and tranquillity that nature does bring.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