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Smile</w:t>
      </w:r>
    </w:p>
    <w:p/>
    <w:p>
      <w:r>
        <w:rPr>
          <w:rFonts w:ascii="Arial" w:hAnsi="Arial" w:eastAsia="Arial"/>
          <w:b w:val="0"/>
          <w:sz w:val="22"/>
        </w:rPr>
        <w:t>A smile will take you a million miles,</w:t>
      </w:r>
    </w:p>
    <w:p>
      <w:r>
        <w:rPr>
          <w:rFonts w:ascii="Arial" w:hAnsi="Arial" w:eastAsia="Arial"/>
          <w:b w:val="0"/>
          <w:sz w:val="22"/>
        </w:rPr>
        <w:t>a smile will take you to the moon,</w:t>
      </w:r>
    </w:p>
    <w:p>
      <w:r>
        <w:rPr>
          <w:rFonts w:ascii="Arial" w:hAnsi="Arial" w:eastAsia="Arial"/>
          <w:b w:val="0"/>
          <w:sz w:val="22"/>
        </w:rPr>
        <w:t>and a happy face in its place cannot come much too soon,</w:t>
      </w:r>
    </w:p>
    <w:p>
      <w:r>
        <w:rPr>
          <w:rFonts w:ascii="Arial" w:hAnsi="Arial" w:eastAsia="Arial"/>
          <w:b w:val="0"/>
          <w:sz w:val="22"/>
        </w:rPr>
        <w:t>and in a smile how happiness in the eyes,</w:t>
      </w:r>
    </w:p>
    <w:p>
      <w:r>
        <w:rPr>
          <w:rFonts w:ascii="Arial" w:hAnsi="Arial" w:eastAsia="Arial"/>
          <w:b w:val="0"/>
          <w:sz w:val="22"/>
        </w:rPr>
        <w:t>does light up the room,</w:t>
      </w:r>
    </w:p>
    <w:p>
      <w:r>
        <w:rPr>
          <w:rFonts w:ascii="Arial" w:hAnsi="Arial" w:eastAsia="Arial"/>
          <w:b w:val="0"/>
          <w:sz w:val="22"/>
        </w:rPr>
        <w:t>and oh, how quickly too,</w:t>
      </w:r>
    </w:p>
    <w:p>
      <w:r>
        <w:rPr>
          <w:rFonts w:ascii="Arial" w:hAnsi="Arial" w:eastAsia="Arial"/>
          <w:b w:val="0"/>
          <w:sz w:val="22"/>
        </w:rPr>
        <w:t>for a smile it has such a style, with which it beguiles,</w:t>
      </w:r>
    </w:p>
    <w:p>
      <w:r>
        <w:rPr>
          <w:rFonts w:ascii="Arial" w:hAnsi="Arial" w:eastAsia="Arial"/>
          <w:b w:val="0"/>
          <w:sz w:val="22"/>
        </w:rPr>
        <w:t>and it conveys more than words,</w:t>
      </w:r>
    </w:p>
    <w:p>
      <w:r>
        <w:rPr>
          <w:rFonts w:ascii="Arial" w:hAnsi="Arial" w:eastAsia="Arial"/>
          <w:b w:val="0"/>
          <w:sz w:val="22"/>
        </w:rPr>
        <w:t>and is quicker than words,</w:t>
      </w:r>
    </w:p>
    <w:p>
      <w:r>
        <w:rPr>
          <w:rFonts w:ascii="Arial" w:hAnsi="Arial" w:eastAsia="Arial"/>
          <w:b w:val="0"/>
          <w:sz w:val="22"/>
        </w:rPr>
        <w:t>and conveys more than words could ever do,</w:t>
      </w:r>
    </w:p>
    <w:p>
      <w:r>
        <w:rPr>
          <w:rFonts w:ascii="Arial" w:hAnsi="Arial" w:eastAsia="Arial"/>
          <w:b w:val="0"/>
          <w:sz w:val="22"/>
        </w:rPr>
        <w:t>and a smile is fine by me,</w:t>
      </w:r>
    </w:p>
    <w:p>
      <w:r>
        <w:rPr>
          <w:rFonts w:ascii="Arial" w:hAnsi="Arial" w:eastAsia="Arial"/>
          <w:b w:val="0"/>
          <w:sz w:val="22"/>
        </w:rPr>
        <w:t>yes, a smile from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