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Smash this mirror</w:t>
      </w:r>
    </w:p>
    <w:p/>
    <w:p>
      <w:r>
        <w:rPr>
          <w:rFonts w:ascii="Arial" w:hAnsi="Arial" w:eastAsia="Arial"/>
          <w:b w:val="0"/>
          <w:sz w:val="22"/>
        </w:rPr>
        <w:t>Smash this mirror if you like,</w:t>
      </w:r>
    </w:p>
    <w:p>
      <w:r>
        <w:rPr>
          <w:rFonts w:ascii="Arial" w:hAnsi="Arial" w:eastAsia="Arial"/>
          <w:b w:val="0"/>
          <w:sz w:val="22"/>
        </w:rPr>
        <w:t>break this heart,</w:t>
      </w:r>
    </w:p>
    <w:p>
      <w:r>
        <w:rPr>
          <w:rFonts w:ascii="Arial" w:hAnsi="Arial" w:eastAsia="Arial"/>
          <w:b w:val="0"/>
          <w:sz w:val="22"/>
        </w:rPr>
        <w:t>but no matter what it will reflect upon you,</w:t>
      </w:r>
    </w:p>
    <w:p>
      <w:r>
        <w:rPr>
          <w:rFonts w:ascii="Arial" w:hAnsi="Arial" w:eastAsia="Arial"/>
          <w:b w:val="0"/>
          <w:sz w:val="22"/>
        </w:rPr>
        <w:t>and upon thine eyes,</w:t>
      </w:r>
    </w:p>
    <w:p>
      <w:r>
        <w:rPr>
          <w:rFonts w:ascii="Arial" w:hAnsi="Arial" w:eastAsia="Arial"/>
          <w:b w:val="0"/>
          <w:sz w:val="22"/>
        </w:rPr>
        <w:t>and it will give such distorted visions,</w:t>
      </w:r>
    </w:p>
    <w:p>
      <w:r>
        <w:rPr>
          <w:rFonts w:ascii="Arial" w:hAnsi="Arial" w:eastAsia="Arial"/>
          <w:b w:val="0"/>
          <w:sz w:val="22"/>
        </w:rPr>
        <w:t>so, smash this mirror if you like,</w:t>
      </w:r>
    </w:p>
    <w:p>
      <w:r>
        <w:rPr>
          <w:rFonts w:ascii="Arial" w:hAnsi="Arial" w:eastAsia="Arial"/>
          <w:b w:val="0"/>
          <w:sz w:val="22"/>
        </w:rPr>
        <w:t>and it will reflect upon thine eyes,</w:t>
      </w:r>
    </w:p>
    <w:p>
      <w:r>
        <w:rPr>
          <w:rFonts w:ascii="Arial" w:hAnsi="Arial" w:eastAsia="Arial"/>
          <w:b w:val="0"/>
          <w:sz w:val="22"/>
        </w:rPr>
        <w:t>for inside your heart in a bitterness of the times,</w:t>
      </w:r>
    </w:p>
    <w:p>
      <w:r>
        <w:rPr>
          <w:rFonts w:ascii="Arial" w:hAnsi="Arial" w:eastAsia="Arial"/>
          <w:b w:val="0"/>
          <w:sz w:val="22"/>
        </w:rPr>
        <w:t>you will feel my pain if you have any shame,</w:t>
      </w:r>
    </w:p>
    <w:p>
      <w:r>
        <w:rPr>
          <w:rFonts w:ascii="Arial" w:hAnsi="Arial" w:eastAsia="Arial"/>
          <w:b w:val="0"/>
          <w:sz w:val="22"/>
        </w:rPr>
        <w:t>for love is fragile,</w:t>
      </w:r>
    </w:p>
    <w:p>
      <w:r>
        <w:rPr>
          <w:rFonts w:ascii="Arial" w:hAnsi="Arial" w:eastAsia="Arial"/>
          <w:b w:val="0"/>
          <w:sz w:val="22"/>
        </w:rPr>
        <w:t>and I know it is true and I am not,</w:t>
      </w:r>
    </w:p>
    <w:p>
      <w:r>
        <w:rPr>
          <w:rFonts w:ascii="Arial" w:hAnsi="Arial" w:eastAsia="Arial"/>
          <w:b w:val="0"/>
          <w:sz w:val="22"/>
        </w:rPr>
        <w:t>I am not ready for heartbreak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