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Slave</w:t>
      </w:r>
    </w:p>
    <w:p/>
    <w:p>
      <w:r>
        <w:rPr>
          <w:rFonts w:ascii="Arial" w:hAnsi="Arial" w:eastAsia="Arial"/>
          <w:b w:val="0"/>
          <w:sz w:val="22"/>
        </w:rPr>
        <w:t>You are a slave to your grave,</w:t>
      </w:r>
    </w:p>
    <w:p>
      <w:r>
        <w:rPr>
          <w:rFonts w:ascii="Arial" w:hAnsi="Arial" w:eastAsia="Arial"/>
          <w:b w:val="0"/>
          <w:sz w:val="22"/>
        </w:rPr>
        <w:t>yes, I know you, you will never give up,</w:t>
      </w:r>
    </w:p>
    <w:p>
      <w:r>
        <w:rPr>
          <w:rFonts w:ascii="Arial" w:hAnsi="Arial" w:eastAsia="Arial"/>
          <w:b w:val="0"/>
          <w:sz w:val="22"/>
        </w:rPr>
        <w:t>working yourself into the ground,</w:t>
      </w:r>
    </w:p>
    <w:p>
      <w:r>
        <w:rPr>
          <w:rFonts w:ascii="Arial" w:hAnsi="Arial" w:eastAsia="Arial"/>
          <w:b w:val="0"/>
          <w:sz w:val="22"/>
        </w:rPr>
        <w:t>you with your crazy work ethic,</w:t>
      </w:r>
    </w:p>
    <w:p>
      <w:r>
        <w:rPr>
          <w:rFonts w:ascii="Arial" w:hAnsi="Arial" w:eastAsia="Arial"/>
          <w:b w:val="0"/>
          <w:sz w:val="22"/>
        </w:rPr>
        <w:t>saving money, putting it by for a rainy day,</w:t>
      </w:r>
    </w:p>
    <w:p>
      <w:r>
        <w:rPr>
          <w:rFonts w:ascii="Arial" w:hAnsi="Arial" w:eastAsia="Arial"/>
          <w:b w:val="0"/>
          <w:sz w:val="22"/>
        </w:rPr>
        <w:t>but you, you will never get to spend it,</w:t>
      </w:r>
    </w:p>
    <w:p>
      <w:r>
        <w:rPr>
          <w:rFonts w:ascii="Arial" w:hAnsi="Arial" w:eastAsia="Arial"/>
          <w:b w:val="0"/>
          <w:sz w:val="22"/>
        </w:rPr>
        <w:t>because you will be dead by then,</w:t>
      </w:r>
    </w:p>
    <w:p>
      <w:r>
        <w:rPr>
          <w:rFonts w:ascii="Arial" w:hAnsi="Arial" w:eastAsia="Arial"/>
          <w:b w:val="0"/>
          <w:sz w:val="22"/>
        </w:rPr>
        <w:t>and what good will it have done,</w:t>
      </w:r>
    </w:p>
    <w:p>
      <w:r>
        <w:rPr>
          <w:rFonts w:ascii="Arial" w:hAnsi="Arial" w:eastAsia="Arial"/>
          <w:b w:val="0"/>
          <w:sz w:val="22"/>
        </w:rPr>
        <w:t>because what good will it have done,</w:t>
      </w:r>
    </w:p>
    <w:p>
      <w:r>
        <w:rPr>
          <w:rFonts w:ascii="Arial" w:hAnsi="Arial" w:eastAsia="Arial"/>
          <w:b w:val="0"/>
          <w:sz w:val="22"/>
        </w:rPr>
        <w:t>to have worked so hard all your life,</w:t>
      </w:r>
    </w:p>
    <w:p>
      <w:r>
        <w:rPr>
          <w:rFonts w:ascii="Arial" w:hAnsi="Arial" w:eastAsia="Arial"/>
          <w:b w:val="0"/>
          <w:sz w:val="22"/>
        </w:rPr>
        <w:t>and to have had barely any fun?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