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Sit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Somewhere in time.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Time in a new space,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new space of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new every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grand design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things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purloined seemingly as if from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great works can be defined from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the time is when you spend time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from daily life in a world of your 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it satisfies the soul and nourishes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brighter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when happy, and plucking thoughts out of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fine are they,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thoughts that illuminate the eyes with inspiration, inspiration found in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this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no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just being there is the best feeling that there could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always be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content wherever I can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creativity is all I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find unlimited inspiration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find unlimited inspiration there.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