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Single</w:t>
      </w:r>
    </w:p>
    <w:p/>
    <w:p>
      <w:r>
        <w:rPr>
          <w:rFonts w:ascii="Arial" w:hAnsi="Arial" w:eastAsia="Arial"/>
          <w:b w:val="0"/>
          <w:sz w:val="22"/>
        </w:rPr>
        <w:t>Single, solitude,</w:t>
      </w:r>
    </w:p>
    <w:p>
      <w:r>
        <w:rPr>
          <w:rFonts w:ascii="Arial" w:hAnsi="Arial" w:eastAsia="Arial"/>
          <w:b w:val="0"/>
          <w:sz w:val="22"/>
        </w:rPr>
        <w:t>a river, a palm tree,</w:t>
      </w:r>
    </w:p>
    <w:p>
      <w:r>
        <w:rPr>
          <w:rFonts w:ascii="Arial" w:hAnsi="Arial" w:eastAsia="Arial"/>
          <w:b w:val="0"/>
          <w:sz w:val="22"/>
        </w:rPr>
        <w:t>a beach, an ocean so blue,</w:t>
      </w:r>
    </w:p>
    <w:p>
      <w:r>
        <w:rPr>
          <w:rFonts w:ascii="Arial" w:hAnsi="Arial" w:eastAsia="Arial"/>
          <w:b w:val="0"/>
          <w:sz w:val="22"/>
        </w:rPr>
        <w:t>a glorious place,  to lay and sit,</w:t>
      </w:r>
    </w:p>
    <w:p>
      <w:r>
        <w:rPr>
          <w:rFonts w:ascii="Arial" w:hAnsi="Arial" w:eastAsia="Arial"/>
          <w:b w:val="0"/>
          <w:sz w:val="22"/>
        </w:rPr>
        <w:t>as the waves they come and go,</w:t>
      </w:r>
    </w:p>
    <w:p>
      <w:r>
        <w:rPr>
          <w:rFonts w:ascii="Arial" w:hAnsi="Arial" w:eastAsia="Arial"/>
          <w:b w:val="0"/>
          <w:sz w:val="22"/>
        </w:rPr>
        <w:t>and as I watch,</w:t>
      </w:r>
    </w:p>
    <w:p>
      <w:r>
        <w:rPr>
          <w:rFonts w:ascii="Arial" w:hAnsi="Arial" w:eastAsia="Arial"/>
          <w:b w:val="0"/>
          <w:sz w:val="22"/>
        </w:rPr>
        <w:t>and the sun it shines down upon me, gloriously,</w:t>
      </w:r>
    </w:p>
    <w:p>
      <w:r>
        <w:rPr>
          <w:rFonts w:ascii="Arial" w:hAnsi="Arial" w:eastAsia="Arial"/>
          <w:b w:val="0"/>
          <w:sz w:val="22"/>
        </w:rPr>
        <w:t>how magnificent is the sand, that I run through my hands,</w:t>
      </w:r>
    </w:p>
    <w:p>
      <w:r>
        <w:rPr>
          <w:rFonts w:ascii="Arial" w:hAnsi="Arial" w:eastAsia="Arial"/>
          <w:b w:val="0"/>
          <w:sz w:val="22"/>
        </w:rPr>
        <w:t>and that I wonder at, as the waves they wash over my feet,</w:t>
      </w:r>
    </w:p>
    <w:p>
      <w:r>
        <w:rPr>
          <w:rFonts w:ascii="Arial" w:hAnsi="Arial" w:eastAsia="Arial"/>
          <w:b w:val="0"/>
          <w:sz w:val="22"/>
        </w:rPr>
        <w:t>and I am happy to have nowhere to race to,</w:t>
      </w:r>
    </w:p>
    <w:p>
      <w:r>
        <w:rPr>
          <w:rFonts w:ascii="Arial" w:hAnsi="Arial" w:eastAsia="Arial"/>
          <w:b w:val="0"/>
          <w:sz w:val="22"/>
        </w:rPr>
        <w:t>and to rush off and go,</w:t>
      </w:r>
    </w:p>
    <w:p>
      <w:r>
        <w:rPr>
          <w:rFonts w:ascii="Arial" w:hAnsi="Arial" w:eastAsia="Arial"/>
          <w:b w:val="0"/>
          <w:sz w:val="22"/>
        </w:rPr>
        <w:t>because this pleasure here, it is all I want,</w:t>
      </w:r>
    </w:p>
    <w:p>
      <w:r>
        <w:rPr>
          <w:rFonts w:ascii="Arial" w:hAnsi="Arial" w:eastAsia="Arial"/>
          <w:b w:val="0"/>
          <w:sz w:val="22"/>
        </w:rPr>
        <w:t>and the food and the drink that I have beside me,</w:t>
      </w:r>
    </w:p>
    <w:p>
      <w:r>
        <w:rPr>
          <w:rFonts w:ascii="Arial" w:hAnsi="Arial" w:eastAsia="Arial"/>
          <w:b w:val="0"/>
          <w:sz w:val="22"/>
        </w:rPr>
        <w:t>how wonderful it looks and how tasty,</w:t>
      </w:r>
    </w:p>
    <w:p>
      <w:r>
        <w:rPr>
          <w:rFonts w:ascii="Arial" w:hAnsi="Arial" w:eastAsia="Arial"/>
          <w:b w:val="0"/>
          <w:sz w:val="22"/>
        </w:rPr>
        <w:t>this lunch that I bought from the cafe across the sandy bay,</w:t>
      </w:r>
    </w:p>
    <w:p>
      <w:r>
        <w:rPr>
          <w:rFonts w:ascii="Arial" w:hAnsi="Arial" w:eastAsia="Arial"/>
          <w:b w:val="0"/>
          <w:sz w:val="22"/>
        </w:rPr>
        <w:t>and how wonderful it is to live life so simply,</w:t>
      </w:r>
    </w:p>
    <w:p>
      <w:r>
        <w:rPr>
          <w:rFonts w:ascii="Arial" w:hAnsi="Arial" w:eastAsia="Arial"/>
          <w:b w:val="0"/>
          <w:sz w:val="22"/>
        </w:rPr>
        <w:t>and to have such simplicity,</w:t>
      </w:r>
    </w:p>
    <w:p>
      <w:r>
        <w:rPr>
          <w:rFonts w:ascii="Arial" w:hAnsi="Arial" w:eastAsia="Arial"/>
          <w:b w:val="0"/>
          <w:sz w:val="22"/>
        </w:rPr>
        <w:t>and my heart and my mind,</w:t>
      </w:r>
    </w:p>
    <w:p>
      <w:r>
        <w:rPr>
          <w:rFonts w:ascii="Arial" w:hAnsi="Arial" w:eastAsia="Arial"/>
          <w:b w:val="0"/>
          <w:sz w:val="22"/>
        </w:rPr>
        <w:t>they are much better for it,</w:t>
      </w:r>
    </w:p>
    <w:p>
      <w:r>
        <w:rPr>
          <w:rFonts w:ascii="Arial" w:hAnsi="Arial" w:eastAsia="Arial"/>
          <w:b w:val="0"/>
          <w:sz w:val="22"/>
        </w:rPr>
        <w:t>and this solitude and this tranquillity,</w:t>
      </w:r>
    </w:p>
    <w:p>
      <w:r>
        <w:rPr>
          <w:rFonts w:ascii="Arial" w:hAnsi="Arial" w:eastAsia="Arial"/>
          <w:b w:val="0"/>
          <w:sz w:val="22"/>
        </w:rPr>
        <w:t>how it rouses my spirits,</w:t>
      </w:r>
    </w:p>
    <w:p>
      <w:r>
        <w:rPr>
          <w:rFonts w:ascii="Arial" w:hAnsi="Arial" w:eastAsia="Arial"/>
          <w:b w:val="0"/>
          <w:sz w:val="22"/>
        </w:rPr>
        <w:t>and how much better my life is,</w:t>
      </w:r>
    </w:p>
    <w:p>
      <w:r>
        <w:rPr>
          <w:rFonts w:ascii="Arial" w:hAnsi="Arial" w:eastAsia="Arial"/>
          <w:b w:val="0"/>
          <w:sz w:val="22"/>
        </w:rPr>
        <w:t>without too much complexity and frenetic activity,</w:t>
      </w:r>
    </w:p>
    <w:p>
      <w:r>
        <w:rPr>
          <w:rFonts w:ascii="Arial" w:hAnsi="Arial" w:eastAsia="Arial"/>
          <w:b w:val="0"/>
          <w:sz w:val="22"/>
        </w:rPr>
        <w:t>that I am used to in the towns and the cities,</w:t>
      </w:r>
    </w:p>
    <w:p>
      <w:r>
        <w:rPr>
          <w:rFonts w:ascii="Arial" w:hAnsi="Arial" w:eastAsia="Arial"/>
          <w:b w:val="0"/>
          <w:sz w:val="22"/>
        </w:rPr>
        <w:t>where there is work, lots of work,</w:t>
      </w:r>
    </w:p>
    <w:p>
      <w:r>
        <w:rPr>
          <w:rFonts w:ascii="Arial" w:hAnsi="Arial" w:eastAsia="Arial"/>
          <w:b w:val="0"/>
          <w:sz w:val="22"/>
        </w:rPr>
        <w:t>but I am not happy there, but here I am happy,</w:t>
      </w:r>
    </w:p>
    <w:p>
      <w:r>
        <w:rPr>
          <w:rFonts w:ascii="Arial" w:hAnsi="Arial" w:eastAsia="Arial"/>
          <w:b w:val="0"/>
          <w:sz w:val="22"/>
        </w:rPr>
        <w:t>happier than I have ever known,</w:t>
      </w:r>
    </w:p>
    <w:p>
      <w:r>
        <w:rPr>
          <w:rFonts w:ascii="Arial" w:hAnsi="Arial" w:eastAsia="Arial"/>
          <w:b w:val="0"/>
          <w:sz w:val="22"/>
        </w:rPr>
        <w:t>and happier than I expected to be.</w:t>
      </w:r>
    </w:p>
    <w:p>
      <w:r>
        <w:rPr>
          <w:rFonts w:ascii="Arial" w:hAnsi="Arial" w:eastAsia="Arial"/>
          <w:b w:val="0"/>
          <w:sz w:val="22"/>
        </w:rPr>
        <w:t>Still</w:t>
      </w:r>
    </w:p>
    <w:p>
      <w:r>
        <w:rPr>
          <w:rFonts w:ascii="Arial" w:hAnsi="Arial" w:eastAsia="Arial"/>
          <w:b w:val="0"/>
          <w:sz w:val="22"/>
        </w:rPr>
        <w:t>Still, here I am with my umbrella,</w:t>
      </w:r>
    </w:p>
    <w:p>
      <w:r>
        <w:rPr>
          <w:rFonts w:ascii="Arial" w:hAnsi="Arial" w:eastAsia="Arial"/>
          <w:b w:val="0"/>
          <w:sz w:val="22"/>
        </w:rPr>
        <w:t>checking my watch, waiting for you,</w:t>
      </w:r>
    </w:p>
    <w:p>
      <w:r>
        <w:rPr>
          <w:rFonts w:ascii="Arial" w:hAnsi="Arial" w:eastAsia="Arial"/>
          <w:b w:val="0"/>
          <w:sz w:val="22"/>
        </w:rPr>
        <w:t>whilst holding a bunch of flowers,</w:t>
      </w:r>
    </w:p>
    <w:p>
      <w:r>
        <w:rPr>
          <w:rFonts w:ascii="Arial" w:hAnsi="Arial" w:eastAsia="Arial"/>
          <w:b w:val="0"/>
          <w:sz w:val="22"/>
        </w:rPr>
        <w:t>and nervously shuffling on the spot,</w:t>
      </w:r>
    </w:p>
    <w:p>
      <w:r>
        <w:rPr>
          <w:rFonts w:ascii="Arial" w:hAnsi="Arial" w:eastAsia="Arial"/>
          <w:b w:val="0"/>
          <w:sz w:val="22"/>
        </w:rPr>
        <w:t>nervously shuffling,</w:t>
      </w:r>
    </w:p>
    <w:p>
      <w:r>
        <w:rPr>
          <w:rFonts w:ascii="Arial" w:hAnsi="Arial" w:eastAsia="Arial"/>
          <w:b w:val="0"/>
          <w:sz w:val="22"/>
        </w:rPr>
        <w:t>whilst waiting to meet you,</w:t>
      </w:r>
    </w:p>
    <w:p>
      <w:r>
        <w:rPr>
          <w:rFonts w:ascii="Arial" w:hAnsi="Arial" w:eastAsia="Arial"/>
          <w:b w:val="0"/>
          <w:sz w:val="22"/>
        </w:rPr>
        <w:t>as the butterflies inside my stomach,</w:t>
      </w:r>
    </w:p>
    <w:p>
      <w:r>
        <w:rPr>
          <w:rFonts w:ascii="Arial" w:hAnsi="Arial" w:eastAsia="Arial"/>
          <w:b w:val="0"/>
          <w:sz w:val="22"/>
        </w:rPr>
        <w:t>they flutter about rather alot,</w:t>
      </w:r>
    </w:p>
    <w:p>
      <w:r>
        <w:rPr>
          <w:rFonts w:ascii="Arial" w:hAnsi="Arial" w:eastAsia="Arial"/>
          <w:b w:val="0"/>
          <w:sz w:val="22"/>
        </w:rPr>
        <w:t>and I feel uneasy and anxious,</w:t>
      </w:r>
    </w:p>
    <w:p>
      <w:r>
        <w:rPr>
          <w:rFonts w:ascii="Arial" w:hAnsi="Arial" w:eastAsia="Arial"/>
          <w:b w:val="0"/>
          <w:sz w:val="22"/>
        </w:rPr>
        <w:t>but I wish I could stop,</w:t>
      </w:r>
    </w:p>
    <w:p>
      <w:r>
        <w:rPr>
          <w:rFonts w:ascii="Arial" w:hAnsi="Arial" w:eastAsia="Arial"/>
          <w:b w:val="0"/>
          <w:sz w:val="22"/>
        </w:rPr>
        <w:t>I wish I could stop, but I cannot,</w:t>
      </w:r>
    </w:p>
    <w:p>
      <w:r>
        <w:rPr>
          <w:rFonts w:ascii="Arial" w:hAnsi="Arial" w:eastAsia="Arial"/>
          <w:b w:val="0"/>
          <w:sz w:val="22"/>
        </w:rPr>
        <w:t>and time it slips away like a drip falls from a tap,</w:t>
      </w:r>
    </w:p>
    <w:p>
      <w:r>
        <w:rPr>
          <w:rFonts w:ascii="Arial" w:hAnsi="Arial" w:eastAsia="Arial"/>
          <w:b w:val="0"/>
          <w:sz w:val="22"/>
        </w:rPr>
        <w:t>very slowly,</w:t>
      </w:r>
    </w:p>
    <w:p>
      <w:r>
        <w:rPr>
          <w:rFonts w:ascii="Arial" w:hAnsi="Arial" w:eastAsia="Arial"/>
          <w:b w:val="0"/>
          <w:sz w:val="22"/>
        </w:rPr>
        <w:t>and I should be used to this, but I am not,</w:t>
      </w:r>
    </w:p>
    <w:p>
      <w:r>
        <w:rPr>
          <w:rFonts w:ascii="Arial" w:hAnsi="Arial" w:eastAsia="Arial"/>
          <w:b w:val="0"/>
          <w:sz w:val="22"/>
        </w:rPr>
        <w:t>I am not sure that it will be any other way,</w:t>
      </w:r>
    </w:p>
    <w:p>
      <w:r>
        <w:rPr>
          <w:rFonts w:ascii="Arial" w:hAnsi="Arial" w:eastAsia="Arial"/>
          <w:b w:val="0"/>
          <w:sz w:val="22"/>
        </w:rPr>
        <w:t>and today,</w:t>
      </w:r>
    </w:p>
    <w:p>
      <w:r>
        <w:rPr>
          <w:rFonts w:ascii="Arial" w:hAnsi="Arial" w:eastAsia="Arial"/>
          <w:b w:val="0"/>
          <w:sz w:val="22"/>
        </w:rPr>
        <w:t>maybe you won't show,</w:t>
      </w:r>
    </w:p>
    <w:p>
      <w:r>
        <w:rPr>
          <w:rFonts w:ascii="Arial" w:hAnsi="Arial" w:eastAsia="Arial"/>
          <w:b w:val="0"/>
          <w:sz w:val="22"/>
        </w:rPr>
        <w:t>maybe you have changed your mind,</w:t>
      </w:r>
    </w:p>
    <w:p>
      <w:r>
        <w:rPr>
          <w:rFonts w:ascii="Arial" w:hAnsi="Arial" w:eastAsia="Arial"/>
          <w:b w:val="0"/>
          <w:sz w:val="22"/>
        </w:rPr>
        <w:t>and have already run away,</w:t>
      </w:r>
    </w:p>
    <w:p>
      <w:r>
        <w:rPr>
          <w:rFonts w:ascii="Arial" w:hAnsi="Arial" w:eastAsia="Arial"/>
          <w:b w:val="0"/>
          <w:sz w:val="22"/>
        </w:rPr>
        <w:t>and maybe I will be here till midnight,</w:t>
      </w:r>
    </w:p>
    <w:p>
      <w:r>
        <w:rPr>
          <w:rFonts w:ascii="Arial" w:hAnsi="Arial" w:eastAsia="Arial"/>
          <w:b w:val="0"/>
          <w:sz w:val="22"/>
        </w:rPr>
        <w:t>because I like you that much,</w:t>
      </w:r>
    </w:p>
    <w:p>
      <w:r>
        <w:rPr>
          <w:rFonts w:ascii="Arial" w:hAnsi="Arial" w:eastAsia="Arial"/>
          <w:b w:val="0"/>
          <w:sz w:val="22"/>
        </w:rPr>
        <w:t>yes, I like you that much,</w:t>
      </w:r>
    </w:p>
    <w:p>
      <w:r>
        <w:rPr>
          <w:rFonts w:ascii="Arial" w:hAnsi="Arial" w:eastAsia="Arial"/>
          <w:b w:val="0"/>
          <w:sz w:val="22"/>
        </w:rPr>
        <w:t>and despite your call even though you sound cheerful,</w:t>
      </w:r>
    </w:p>
    <w:p>
      <w:r>
        <w:rPr>
          <w:rFonts w:ascii="Arial" w:hAnsi="Arial" w:eastAsia="Arial"/>
          <w:b w:val="0"/>
          <w:sz w:val="22"/>
        </w:rPr>
        <w:t>my anxiety is getting the better of me,</w:t>
      </w:r>
    </w:p>
    <w:p>
      <w:r>
        <w:rPr>
          <w:rFonts w:ascii="Arial" w:hAnsi="Arial" w:eastAsia="Arial"/>
          <w:b w:val="0"/>
          <w:sz w:val="22"/>
        </w:rPr>
        <w:t>and the sky is glowering down at me threateningly,</w:t>
      </w:r>
    </w:p>
    <w:p>
      <w:r>
        <w:rPr>
          <w:rFonts w:ascii="Arial" w:hAnsi="Arial" w:eastAsia="Arial"/>
          <w:b w:val="0"/>
          <w:sz w:val="22"/>
        </w:rPr>
        <w:t>and my stomach is rumbling,</w:t>
      </w:r>
    </w:p>
    <w:p>
      <w:r>
        <w:rPr>
          <w:rFonts w:ascii="Arial" w:hAnsi="Arial" w:eastAsia="Arial"/>
          <w:b w:val="0"/>
          <w:sz w:val="22"/>
        </w:rPr>
        <w:t>and my hands aren't quite trembling,</w:t>
      </w:r>
    </w:p>
    <w:p>
      <w:r>
        <w:rPr>
          <w:rFonts w:ascii="Arial" w:hAnsi="Arial" w:eastAsia="Arial"/>
          <w:b w:val="0"/>
          <w:sz w:val="22"/>
        </w:rPr>
        <w:t>but I could do with a stiff drink,</w:t>
      </w:r>
    </w:p>
    <w:p>
      <w:r>
        <w:rPr>
          <w:rFonts w:ascii="Arial" w:hAnsi="Arial" w:eastAsia="Arial"/>
          <w:b w:val="0"/>
          <w:sz w:val="22"/>
        </w:rPr>
        <w:t>yet, I think,</w:t>
      </w:r>
    </w:p>
    <w:p>
      <w:r>
        <w:rPr>
          <w:rFonts w:ascii="Arial" w:hAnsi="Arial" w:eastAsia="Arial"/>
          <w:b w:val="0"/>
          <w:sz w:val="22"/>
        </w:rPr>
        <w:t>I do not want to be drunk,</w:t>
      </w:r>
    </w:p>
    <w:p>
      <w:r>
        <w:rPr>
          <w:rFonts w:ascii="Arial" w:hAnsi="Arial" w:eastAsia="Arial"/>
          <w:b w:val="0"/>
          <w:sz w:val="22"/>
        </w:rPr>
        <w:t>I do not want to be a rambling idiot,</w:t>
      </w:r>
    </w:p>
    <w:p>
      <w:r>
        <w:rPr>
          <w:rFonts w:ascii="Arial" w:hAnsi="Arial" w:eastAsia="Arial"/>
          <w:b w:val="0"/>
          <w:sz w:val="22"/>
        </w:rPr>
        <w:t>who on the first date messes up,</w:t>
      </w:r>
    </w:p>
    <w:p>
      <w:r>
        <w:rPr>
          <w:rFonts w:ascii="Arial" w:hAnsi="Arial" w:eastAsia="Arial"/>
          <w:b w:val="0"/>
          <w:sz w:val="22"/>
        </w:rPr>
        <w:t>no, I have no wish for that,</w:t>
      </w:r>
    </w:p>
    <w:p>
      <w:r>
        <w:rPr>
          <w:rFonts w:ascii="Arial" w:hAnsi="Arial" w:eastAsia="Arial"/>
          <w:b w:val="0"/>
          <w:sz w:val="22"/>
        </w:rPr>
        <w:t>yet, you may never arrive,</w:t>
      </w:r>
    </w:p>
    <w:p>
      <w:r>
        <w:rPr>
          <w:rFonts w:ascii="Arial" w:hAnsi="Arial" w:eastAsia="Arial"/>
          <w:b w:val="0"/>
          <w:sz w:val="22"/>
        </w:rPr>
        <w:t>but I mustn't think like that, no, I mustn't,</w:t>
      </w:r>
    </w:p>
    <w:p>
      <w:r>
        <w:rPr>
          <w:rFonts w:ascii="Arial" w:hAnsi="Arial" w:eastAsia="Arial"/>
          <w:b w:val="0"/>
          <w:sz w:val="22"/>
        </w:rPr>
        <w:t>yet, you are not here, and time,</w:t>
      </w:r>
    </w:p>
    <w:p>
      <w:r>
        <w:rPr>
          <w:rFonts w:ascii="Arial" w:hAnsi="Arial" w:eastAsia="Arial"/>
          <w:b w:val="0"/>
          <w:sz w:val="22"/>
        </w:rPr>
        <w:t>time it seems to have stopped,</w:t>
      </w:r>
    </w:p>
    <w:p>
      <w:r>
        <w:rPr>
          <w:rFonts w:ascii="Arial" w:hAnsi="Arial" w:eastAsia="Arial"/>
          <w:b w:val="0"/>
          <w:sz w:val="22"/>
        </w:rPr>
        <w:t>and inside I am trying to be positive,</w:t>
      </w:r>
    </w:p>
    <w:p>
      <w:r>
        <w:rPr>
          <w:rFonts w:ascii="Arial" w:hAnsi="Arial" w:eastAsia="Arial"/>
          <w:b w:val="0"/>
          <w:sz w:val="22"/>
        </w:rPr>
        <w:t>and I scan the crowds nervously,</w:t>
      </w:r>
    </w:p>
    <w:p>
      <w:r>
        <w:rPr>
          <w:rFonts w:ascii="Arial" w:hAnsi="Arial" w:eastAsia="Arial"/>
          <w:b w:val="0"/>
          <w:sz w:val="22"/>
        </w:rPr>
        <w:t>and I say oh, God where is she,</w:t>
      </w:r>
    </w:p>
    <w:p>
      <w:r>
        <w:rPr>
          <w:rFonts w:ascii="Arial" w:hAnsi="Arial" w:eastAsia="Arial"/>
          <w:b w:val="0"/>
          <w:sz w:val="22"/>
        </w:rPr>
        <w:t>but I do not have to wait long,</w:t>
      </w:r>
    </w:p>
    <w:p>
      <w:r>
        <w:rPr>
          <w:rFonts w:ascii="Arial" w:hAnsi="Arial" w:eastAsia="Arial"/>
          <w:b w:val="0"/>
          <w:sz w:val="22"/>
        </w:rPr>
        <w:t>because there you are, running towards me,</w:t>
      </w:r>
    </w:p>
    <w:p>
      <w:r>
        <w:rPr>
          <w:rFonts w:ascii="Arial" w:hAnsi="Arial" w:eastAsia="Arial"/>
          <w:b w:val="0"/>
          <w:sz w:val="22"/>
        </w:rPr>
        <w:t>with a smile on your face,</w:t>
      </w:r>
    </w:p>
    <w:p>
      <w:r>
        <w:rPr>
          <w:rFonts w:ascii="Arial" w:hAnsi="Arial" w:eastAsia="Arial"/>
          <w:b w:val="0"/>
          <w:sz w:val="22"/>
        </w:rPr>
        <w:t>and with your arms outstretched,</w:t>
      </w:r>
    </w:p>
    <w:p>
      <w:r>
        <w:rPr>
          <w:rFonts w:ascii="Arial" w:hAnsi="Arial" w:eastAsia="Arial"/>
          <w:b w:val="0"/>
          <w:sz w:val="22"/>
        </w:rPr>
        <w:t>and my heart, it skips a beat,</w:t>
      </w:r>
    </w:p>
    <w:p>
      <w:r>
        <w:rPr>
          <w:rFonts w:ascii="Arial" w:hAnsi="Arial" w:eastAsia="Arial"/>
          <w:b w:val="0"/>
          <w:sz w:val="22"/>
        </w:rPr>
        <w:t>and how glad I am to see you,</w:t>
      </w:r>
    </w:p>
    <w:p>
      <w:r>
        <w:rPr>
          <w:rFonts w:ascii="Arial" w:hAnsi="Arial" w:eastAsia="Arial"/>
          <w:b w:val="0"/>
          <w:sz w:val="22"/>
        </w:rPr>
        <w:t>how truly glad I am to see you,</w:t>
      </w:r>
    </w:p>
    <w:p>
      <w:r>
        <w:rPr>
          <w:rFonts w:ascii="Arial" w:hAnsi="Arial" w:eastAsia="Arial"/>
          <w:b w:val="0"/>
          <w:sz w:val="22"/>
        </w:rPr>
        <w:t>but as usual, my butterflies inside my stomach do not stop.</w:t>
      </w:r>
    </w:p>
    <w:p>
      <w:r>
        <w:rPr>
          <w:rFonts w:ascii="Arial" w:hAnsi="Arial" w:eastAsia="Arial"/>
          <w:b w:val="0"/>
          <w:sz w:val="22"/>
        </w:rPr>
        <w:t>Still</w:t>
      </w:r>
    </w:p>
    <w:p>
      <w:r>
        <w:rPr>
          <w:rFonts w:ascii="Arial" w:hAnsi="Arial" w:eastAsia="Arial"/>
          <w:b w:val="0"/>
          <w:sz w:val="22"/>
        </w:rPr>
        <w:t>Still, here I am,</w:t>
      </w:r>
    </w:p>
    <w:p>
      <w:r>
        <w:rPr>
          <w:rFonts w:ascii="Arial" w:hAnsi="Arial" w:eastAsia="Arial"/>
          <w:b w:val="0"/>
          <w:sz w:val="22"/>
        </w:rPr>
        <w:t>here I am with my umbrella,</w:t>
      </w:r>
    </w:p>
    <w:p>
      <w:r>
        <w:rPr>
          <w:rFonts w:ascii="Arial" w:hAnsi="Arial" w:eastAsia="Arial"/>
          <w:b w:val="0"/>
          <w:sz w:val="22"/>
        </w:rPr>
        <w:t>checking my watch,</w:t>
      </w:r>
    </w:p>
    <w:p>
      <w:r>
        <w:rPr>
          <w:rFonts w:ascii="Arial" w:hAnsi="Arial" w:eastAsia="Arial"/>
          <w:b w:val="0"/>
          <w:sz w:val="22"/>
        </w:rPr>
        <w:t>waiting for you,</w:t>
      </w:r>
    </w:p>
    <w:p>
      <w:r>
        <w:rPr>
          <w:rFonts w:ascii="Arial" w:hAnsi="Arial" w:eastAsia="Arial"/>
          <w:b w:val="0"/>
          <w:sz w:val="22"/>
        </w:rPr>
        <w:t>whilst holding a bunch of flowers,</w:t>
      </w:r>
    </w:p>
    <w:p>
      <w:r>
        <w:rPr>
          <w:rFonts w:ascii="Arial" w:hAnsi="Arial" w:eastAsia="Arial"/>
          <w:b w:val="0"/>
          <w:sz w:val="22"/>
        </w:rPr>
        <w:t>and nervously shuffling on the spot,</w:t>
      </w:r>
    </w:p>
    <w:p>
      <w:r>
        <w:rPr>
          <w:rFonts w:ascii="Arial" w:hAnsi="Arial" w:eastAsia="Arial"/>
          <w:b w:val="0"/>
          <w:sz w:val="22"/>
        </w:rPr>
        <w:t>nervously shuffling,</w:t>
      </w:r>
    </w:p>
    <w:p>
      <w:r>
        <w:rPr>
          <w:rFonts w:ascii="Arial" w:hAnsi="Arial" w:eastAsia="Arial"/>
          <w:b w:val="0"/>
          <w:sz w:val="22"/>
        </w:rPr>
        <w:t>whilst waiting to meet you,</w:t>
      </w:r>
    </w:p>
    <w:p>
      <w:r>
        <w:rPr>
          <w:rFonts w:ascii="Arial" w:hAnsi="Arial" w:eastAsia="Arial"/>
          <w:b w:val="0"/>
          <w:sz w:val="22"/>
        </w:rPr>
        <w:t>as butterflies inside my stomach,</w:t>
      </w:r>
    </w:p>
    <w:p>
      <w:r>
        <w:rPr>
          <w:rFonts w:ascii="Arial" w:hAnsi="Arial" w:eastAsia="Arial"/>
          <w:b w:val="0"/>
          <w:sz w:val="22"/>
        </w:rPr>
        <w:t>they flutter about rather alot,</w:t>
      </w:r>
    </w:p>
    <w:p>
      <w:r>
        <w:rPr>
          <w:rFonts w:ascii="Arial" w:hAnsi="Arial" w:eastAsia="Arial"/>
          <w:b w:val="0"/>
          <w:sz w:val="22"/>
        </w:rPr>
        <w:t>and I feel uneasy and anxious,</w:t>
      </w:r>
    </w:p>
    <w:p>
      <w:r>
        <w:rPr>
          <w:rFonts w:ascii="Arial" w:hAnsi="Arial" w:eastAsia="Arial"/>
          <w:b w:val="0"/>
          <w:sz w:val="22"/>
        </w:rPr>
        <w:t>but I wish I could stop,</w:t>
      </w:r>
    </w:p>
    <w:p>
      <w:r>
        <w:rPr>
          <w:rFonts w:ascii="Arial" w:hAnsi="Arial" w:eastAsia="Arial"/>
          <w:b w:val="0"/>
          <w:sz w:val="22"/>
        </w:rPr>
        <w:t>I wish I could stop, but I cannot,</w:t>
      </w:r>
    </w:p>
    <w:p>
      <w:r>
        <w:rPr>
          <w:rFonts w:ascii="Arial" w:hAnsi="Arial" w:eastAsia="Arial"/>
          <w:b w:val="0"/>
          <w:sz w:val="22"/>
        </w:rPr>
        <w:t>and time it slips away,</w:t>
      </w:r>
    </w:p>
    <w:p>
      <w:r>
        <w:rPr>
          <w:rFonts w:ascii="Arial" w:hAnsi="Arial" w:eastAsia="Arial"/>
          <w:b w:val="0"/>
          <w:sz w:val="22"/>
        </w:rPr>
        <w:t>like a drip falls from a tap,</w:t>
      </w:r>
    </w:p>
    <w:p>
      <w:r>
        <w:rPr>
          <w:rFonts w:ascii="Arial" w:hAnsi="Arial" w:eastAsia="Arial"/>
          <w:b w:val="0"/>
          <w:sz w:val="22"/>
        </w:rPr>
        <w:t>very slowly,</w:t>
      </w:r>
    </w:p>
    <w:p>
      <w:r>
        <w:rPr>
          <w:rFonts w:ascii="Arial" w:hAnsi="Arial" w:eastAsia="Arial"/>
          <w:b w:val="0"/>
          <w:sz w:val="22"/>
        </w:rPr>
        <w:t>and I should be used to this,</w:t>
      </w:r>
    </w:p>
    <w:p>
      <w:r>
        <w:rPr>
          <w:rFonts w:ascii="Arial" w:hAnsi="Arial" w:eastAsia="Arial"/>
          <w:b w:val="0"/>
          <w:sz w:val="22"/>
        </w:rPr>
        <w:t>but I am not,</w:t>
      </w:r>
    </w:p>
    <w:p>
      <w:r>
        <w:rPr>
          <w:rFonts w:ascii="Arial" w:hAnsi="Arial" w:eastAsia="Arial"/>
          <w:b w:val="0"/>
          <w:sz w:val="22"/>
        </w:rPr>
        <w:t>I am not sure that it will be any other way,</w:t>
      </w:r>
    </w:p>
    <w:p>
      <w:r>
        <w:rPr>
          <w:rFonts w:ascii="Arial" w:hAnsi="Arial" w:eastAsia="Arial"/>
          <w:b w:val="0"/>
          <w:sz w:val="22"/>
        </w:rPr>
        <w:t>and today, maybe you won't show,</w:t>
      </w:r>
    </w:p>
    <w:p>
      <w:r>
        <w:rPr>
          <w:rFonts w:ascii="Arial" w:hAnsi="Arial" w:eastAsia="Arial"/>
          <w:b w:val="0"/>
          <w:sz w:val="22"/>
        </w:rPr>
        <w:t>maybe you have changed your mind,</w:t>
      </w:r>
    </w:p>
    <w:p>
      <w:r>
        <w:rPr>
          <w:rFonts w:ascii="Arial" w:hAnsi="Arial" w:eastAsia="Arial"/>
          <w:b w:val="0"/>
          <w:sz w:val="22"/>
        </w:rPr>
        <w:t>and have already run away,</w:t>
      </w:r>
    </w:p>
    <w:p>
      <w:r>
        <w:rPr>
          <w:rFonts w:ascii="Arial" w:hAnsi="Arial" w:eastAsia="Arial"/>
          <w:b w:val="0"/>
          <w:sz w:val="22"/>
        </w:rPr>
        <w:t>and maybe I will be here till midnight,</w:t>
      </w:r>
    </w:p>
    <w:p>
      <w:r>
        <w:rPr>
          <w:rFonts w:ascii="Arial" w:hAnsi="Arial" w:eastAsia="Arial"/>
          <w:b w:val="0"/>
          <w:sz w:val="22"/>
        </w:rPr>
        <w:t>because I like you that much,</w:t>
      </w:r>
    </w:p>
    <w:p>
      <w:r>
        <w:rPr>
          <w:rFonts w:ascii="Arial" w:hAnsi="Arial" w:eastAsia="Arial"/>
          <w:b w:val="0"/>
          <w:sz w:val="22"/>
        </w:rPr>
        <w:t>yes, I like you that much,</w:t>
      </w:r>
    </w:p>
    <w:p>
      <w:r>
        <w:rPr>
          <w:rFonts w:ascii="Arial" w:hAnsi="Arial" w:eastAsia="Arial"/>
          <w:b w:val="0"/>
          <w:sz w:val="22"/>
        </w:rPr>
        <w:t>and despite your call,</w:t>
      </w:r>
    </w:p>
    <w:p>
      <w:r>
        <w:rPr>
          <w:rFonts w:ascii="Arial" w:hAnsi="Arial" w:eastAsia="Arial"/>
          <w:b w:val="0"/>
          <w:sz w:val="22"/>
        </w:rPr>
        <w:t>even though you sound cheerful,</w:t>
      </w:r>
    </w:p>
    <w:p>
      <w:r>
        <w:rPr>
          <w:rFonts w:ascii="Arial" w:hAnsi="Arial" w:eastAsia="Arial"/>
          <w:b w:val="0"/>
          <w:sz w:val="22"/>
        </w:rPr>
        <w:t>my anxiety is getting the better of me,</w:t>
      </w:r>
    </w:p>
    <w:p>
      <w:r>
        <w:rPr>
          <w:rFonts w:ascii="Arial" w:hAnsi="Arial" w:eastAsia="Arial"/>
          <w:b w:val="0"/>
          <w:sz w:val="22"/>
        </w:rPr>
        <w:t>and the sky is glowering down at me,</w:t>
      </w:r>
    </w:p>
    <w:p>
      <w:r>
        <w:rPr>
          <w:rFonts w:ascii="Arial" w:hAnsi="Arial" w:eastAsia="Arial"/>
          <w:b w:val="0"/>
          <w:sz w:val="22"/>
        </w:rPr>
        <w:t>threateningly,</w:t>
      </w:r>
    </w:p>
    <w:p>
      <w:r>
        <w:rPr>
          <w:rFonts w:ascii="Arial" w:hAnsi="Arial" w:eastAsia="Arial"/>
          <w:b w:val="0"/>
          <w:sz w:val="22"/>
        </w:rPr>
        <w:t>and my stomach is rumbling,</w:t>
      </w:r>
    </w:p>
    <w:p>
      <w:r>
        <w:rPr>
          <w:rFonts w:ascii="Arial" w:hAnsi="Arial" w:eastAsia="Arial"/>
          <w:b w:val="0"/>
          <w:sz w:val="22"/>
        </w:rPr>
        <w:t>and my hands aren't quite trembling,</w:t>
      </w:r>
    </w:p>
    <w:p>
      <w:r>
        <w:rPr>
          <w:rFonts w:ascii="Arial" w:hAnsi="Arial" w:eastAsia="Arial"/>
          <w:b w:val="0"/>
          <w:sz w:val="22"/>
        </w:rPr>
        <w:t>but I could do with a stiff drink,</w:t>
      </w:r>
    </w:p>
    <w:p>
      <w:r>
        <w:rPr>
          <w:rFonts w:ascii="Arial" w:hAnsi="Arial" w:eastAsia="Arial"/>
          <w:b w:val="0"/>
          <w:sz w:val="22"/>
        </w:rPr>
        <w:t>yet, I think, I do not want to be drunk,</w:t>
      </w:r>
    </w:p>
    <w:p>
      <w:r>
        <w:rPr>
          <w:rFonts w:ascii="Arial" w:hAnsi="Arial" w:eastAsia="Arial"/>
          <w:b w:val="0"/>
          <w:sz w:val="22"/>
        </w:rPr>
        <w:t>a rambling idiot,</w:t>
      </w:r>
    </w:p>
    <w:p>
      <w:r>
        <w:rPr>
          <w:rFonts w:ascii="Arial" w:hAnsi="Arial" w:eastAsia="Arial"/>
          <w:b w:val="0"/>
          <w:sz w:val="22"/>
        </w:rPr>
        <w:t>who on the first date messes up,</w:t>
      </w:r>
    </w:p>
    <w:p>
      <w:r>
        <w:rPr>
          <w:rFonts w:ascii="Arial" w:hAnsi="Arial" w:eastAsia="Arial"/>
          <w:b w:val="0"/>
          <w:sz w:val="22"/>
        </w:rPr>
        <w:t>no, I have no wish for that,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