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Simple lines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Simple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declaration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love declared, an explanation,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direction, a state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simple lines upon the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evocative and explanatory,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basic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getting the point across so easily.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declaration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defining a definition so definitively.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simple lines,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lines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well-chosen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minimal but much more meaningful,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a mouthful of words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prefer them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prefer words that cut to the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leave no one with any doubt,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to the meaning of what they have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simple lines, simple lines upon a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simple explanations,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much better explanations by being simple,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simple to me, simple is the best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