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Silver</w:t>
      </w:r>
    </w:p>
    <w:p/>
    <w:p>
      <w:r>
        <w:rPr>
          <w:rFonts w:ascii="Arial" w:hAnsi="Arial" w:eastAsia="Arial"/>
          <w:b w:val="0"/>
          <w:sz w:val="22"/>
        </w:rPr>
        <w:t>Silver and gold,</w:t>
      </w:r>
    </w:p>
    <w:p>
      <w:r>
        <w:rPr>
          <w:rFonts w:ascii="Arial" w:hAnsi="Arial" w:eastAsia="Arial"/>
          <w:b w:val="0"/>
          <w:sz w:val="22"/>
        </w:rPr>
        <w:t>so many stories you have that are untold,</w:t>
      </w:r>
    </w:p>
    <w:p>
      <w:r>
        <w:rPr>
          <w:rFonts w:ascii="Arial" w:hAnsi="Arial" w:eastAsia="Arial"/>
          <w:b w:val="0"/>
          <w:sz w:val="22"/>
        </w:rPr>
        <w:t>and the stories you tell, you tell them well,</w:t>
      </w:r>
    </w:p>
    <w:p>
      <w:r>
        <w:rPr>
          <w:rFonts w:ascii="Arial" w:hAnsi="Arial" w:eastAsia="Arial"/>
          <w:b w:val="0"/>
          <w:sz w:val="22"/>
        </w:rPr>
        <w:t>and in your eyes, your eyes that mesmerise,</w:t>
      </w:r>
    </w:p>
    <w:p>
      <w:r>
        <w:rPr>
          <w:rFonts w:ascii="Arial" w:hAnsi="Arial" w:eastAsia="Arial"/>
          <w:b w:val="0"/>
          <w:sz w:val="22"/>
        </w:rPr>
        <w:t>and that are filled with warmth,</w:t>
      </w:r>
    </w:p>
    <w:p>
      <w:r>
        <w:rPr>
          <w:rFonts w:ascii="Arial" w:hAnsi="Arial" w:eastAsia="Arial"/>
          <w:b w:val="0"/>
          <w:sz w:val="22"/>
        </w:rPr>
        <w:t>and that are so inviting,</w:t>
      </w:r>
    </w:p>
    <w:p>
      <w:r>
        <w:rPr>
          <w:rFonts w:ascii="Arial" w:hAnsi="Arial" w:eastAsia="Arial"/>
          <w:b w:val="0"/>
          <w:sz w:val="22"/>
        </w:rPr>
        <w:t>and joyful, and funny,</w:t>
      </w:r>
    </w:p>
    <w:p>
      <w:r>
        <w:rPr>
          <w:rFonts w:ascii="Arial" w:hAnsi="Arial" w:eastAsia="Arial"/>
          <w:b w:val="0"/>
          <w:sz w:val="22"/>
        </w:rPr>
        <w:t>and never frightening,</w:t>
      </w:r>
    </w:p>
    <w:p>
      <w:r>
        <w:rPr>
          <w:rFonts w:ascii="Arial" w:hAnsi="Arial" w:eastAsia="Arial"/>
          <w:b w:val="0"/>
          <w:sz w:val="22"/>
        </w:rPr>
        <w:t>there is literary silver and gold,</w:t>
      </w:r>
    </w:p>
    <w:p>
      <w:r>
        <w:rPr>
          <w:rFonts w:ascii="Arial" w:hAnsi="Arial" w:eastAsia="Arial"/>
          <w:b w:val="0"/>
          <w:sz w:val="22"/>
        </w:rPr>
        <w:t>and such wonders to behold,</w:t>
      </w:r>
    </w:p>
    <w:p>
      <w:r>
        <w:rPr>
          <w:rFonts w:ascii="Arial" w:hAnsi="Arial" w:eastAsia="Arial"/>
          <w:b w:val="0"/>
          <w:sz w:val="22"/>
        </w:rPr>
        <w:t>such wonders to behold in the stories that you keep inside,</w:t>
      </w:r>
    </w:p>
    <w:p>
      <w:r>
        <w:rPr>
          <w:rFonts w:ascii="Arial" w:hAnsi="Arial" w:eastAsia="Arial"/>
          <w:b w:val="0"/>
          <w:sz w:val="22"/>
        </w:rPr>
        <w:t>and that you share with me,</w:t>
      </w:r>
    </w:p>
    <w:p>
      <w:r>
        <w:rPr>
          <w:rFonts w:ascii="Arial" w:hAnsi="Arial" w:eastAsia="Arial"/>
          <w:b w:val="0"/>
          <w:sz w:val="22"/>
        </w:rPr>
        <w:t>and how I delight in every word,</w:t>
      </w:r>
    </w:p>
    <w:p>
      <w:r>
        <w:rPr>
          <w:rFonts w:ascii="Arial" w:hAnsi="Arial" w:eastAsia="Arial"/>
          <w:b w:val="0"/>
          <w:sz w:val="22"/>
        </w:rPr>
        <w:t>that comes from your mouth,</w:t>
      </w:r>
    </w:p>
    <w:p>
      <w:r>
        <w:rPr>
          <w:rFonts w:ascii="Arial" w:hAnsi="Arial" w:eastAsia="Arial"/>
          <w:b w:val="0"/>
          <w:sz w:val="22"/>
        </w:rPr>
        <w:t>because every word that you say, they set fire to my soul,</w:t>
      </w:r>
    </w:p>
    <w:p>
      <w:r>
        <w:rPr>
          <w:rFonts w:ascii="Arial" w:hAnsi="Arial" w:eastAsia="Arial"/>
          <w:b w:val="0"/>
          <w:sz w:val="22"/>
        </w:rPr>
        <w:t>and how you captivate me with the stories that you tell,</w:t>
      </w:r>
    </w:p>
    <w:p>
      <w:r>
        <w:rPr>
          <w:rFonts w:ascii="Arial" w:hAnsi="Arial" w:eastAsia="Arial"/>
          <w:b w:val="0"/>
          <w:sz w:val="22"/>
        </w:rPr>
        <w:t>and no matter how many times you tell the stories,</w:t>
      </w:r>
    </w:p>
    <w:p>
      <w:r>
        <w:rPr>
          <w:rFonts w:ascii="Arial" w:hAnsi="Arial" w:eastAsia="Arial"/>
          <w:b w:val="0"/>
          <w:sz w:val="22"/>
        </w:rPr>
        <w:t>they never grow old,</w:t>
      </w:r>
    </w:p>
    <w:p>
      <w:r>
        <w:rPr>
          <w:rFonts w:ascii="Arial" w:hAnsi="Arial" w:eastAsia="Arial"/>
          <w:b w:val="0"/>
          <w:sz w:val="22"/>
        </w:rPr>
        <w:t>yes, silver and gold,</w:t>
      </w:r>
    </w:p>
    <w:p>
      <w:r>
        <w:rPr>
          <w:rFonts w:ascii="Arial" w:hAnsi="Arial" w:eastAsia="Arial"/>
          <w:b w:val="0"/>
          <w:sz w:val="22"/>
        </w:rPr>
        <w:t>that I'd what I call you my friend,</w:t>
      </w:r>
    </w:p>
    <w:p>
      <w:r>
        <w:rPr>
          <w:rFonts w:ascii="Arial" w:hAnsi="Arial" w:eastAsia="Arial"/>
          <w:b w:val="0"/>
          <w:sz w:val="22"/>
        </w:rPr>
        <w:t>and how I love you,</w:t>
      </w:r>
    </w:p>
    <w:p>
      <w:r>
        <w:rPr>
          <w:rFonts w:ascii="Arial" w:hAnsi="Arial" w:eastAsia="Arial"/>
          <w:b w:val="0"/>
          <w:sz w:val="22"/>
        </w:rPr>
        <w:t>for you are a hearty soul</w:t>
      </w:r>
    </w:p>
    <w:p>
      <w:r>
        <w:rPr>
          <w:rFonts w:ascii="Arial" w:hAnsi="Arial" w:eastAsia="Arial"/>
          <w:b w:val="0"/>
          <w:sz w:val="22"/>
        </w:rPr>
        <w:t>a hearty soul,</w:t>
      </w:r>
    </w:p>
    <w:p>
      <w:r>
        <w:rPr>
          <w:rFonts w:ascii="Arial" w:hAnsi="Arial" w:eastAsia="Arial"/>
          <w:b w:val="0"/>
          <w:sz w:val="22"/>
        </w:rPr>
        <w:t>and what better a place to be,</w:t>
      </w:r>
    </w:p>
    <w:p>
      <w:r>
        <w:rPr>
          <w:rFonts w:ascii="Arial" w:hAnsi="Arial" w:eastAsia="Arial"/>
          <w:b w:val="0"/>
          <w:sz w:val="22"/>
        </w:rPr>
        <w:t>than beside the fire with you my friend,</w:t>
      </w:r>
    </w:p>
    <w:p>
      <w:r>
        <w:rPr>
          <w:rFonts w:ascii="Arial" w:hAnsi="Arial" w:eastAsia="Arial"/>
          <w:b w:val="0"/>
          <w:sz w:val="22"/>
        </w:rPr>
        <w:t>drinking wine, and talking and laughing all the time,</w:t>
      </w:r>
    </w:p>
    <w:p>
      <w:r>
        <w:rPr>
          <w:rFonts w:ascii="Arial" w:hAnsi="Arial" w:eastAsia="Arial"/>
          <w:b w:val="0"/>
          <w:sz w:val="22"/>
        </w:rPr>
        <w:t>and not worrying about getting old,</w:t>
      </w:r>
    </w:p>
    <w:p>
      <w:r>
        <w:rPr>
          <w:rFonts w:ascii="Arial" w:hAnsi="Arial" w:eastAsia="Arial"/>
          <w:b w:val="0"/>
          <w:sz w:val="22"/>
        </w:rPr>
        <w:t>not worrying about getting old.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