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Silent</w:t>
      </w:r>
    </w:p>
    <w:p/>
    <w:p>
      <w:r>
        <w:rPr>
          <w:rFonts w:ascii="Arial" w:hAnsi="Arial" w:eastAsia="Arial"/>
          <w:b w:val="0"/>
          <w:sz w:val="22"/>
        </w:rPr>
        <w:t>Silent,</w:t>
      </w:r>
    </w:p>
    <w:p>
      <w:r>
        <w:rPr>
          <w:rFonts w:ascii="Arial" w:hAnsi="Arial" w:eastAsia="Arial"/>
          <w:b w:val="0"/>
          <w:sz w:val="22"/>
        </w:rPr>
        <w:t>still,</w:t>
      </w:r>
    </w:p>
    <w:p>
      <w:r>
        <w:rPr>
          <w:rFonts w:ascii="Arial" w:hAnsi="Arial" w:eastAsia="Arial"/>
          <w:b w:val="0"/>
          <w:sz w:val="22"/>
        </w:rPr>
        <w:t>plants dying on a windowsill,</w:t>
      </w:r>
    </w:p>
    <w:p>
      <w:r>
        <w:rPr>
          <w:rFonts w:ascii="Arial" w:hAnsi="Arial" w:eastAsia="Arial"/>
          <w:b w:val="0"/>
          <w:sz w:val="22"/>
        </w:rPr>
        <w:t>a broken glass on the floor,</w:t>
      </w:r>
    </w:p>
    <w:p>
      <w:r>
        <w:rPr>
          <w:rFonts w:ascii="Arial" w:hAnsi="Arial" w:eastAsia="Arial"/>
          <w:b w:val="0"/>
          <w:sz w:val="22"/>
        </w:rPr>
        <w:t>and a few blood stains,</w:t>
      </w:r>
    </w:p>
    <w:p>
      <w:r>
        <w:rPr>
          <w:rFonts w:ascii="Arial" w:hAnsi="Arial" w:eastAsia="Arial"/>
          <w:b w:val="0"/>
          <w:sz w:val="22"/>
        </w:rPr>
        <w:t>a woman crying in the corner,</w:t>
      </w:r>
    </w:p>
    <w:p>
      <w:r>
        <w:rPr>
          <w:rFonts w:ascii="Arial" w:hAnsi="Arial" w:eastAsia="Arial"/>
          <w:b w:val="0"/>
          <w:sz w:val="22"/>
        </w:rPr>
        <w:t>sobbing her heart out,</w:t>
      </w:r>
    </w:p>
    <w:p>
      <w:r>
        <w:rPr>
          <w:rFonts w:ascii="Arial" w:hAnsi="Arial" w:eastAsia="Arial"/>
          <w:b w:val="0"/>
          <w:sz w:val="22"/>
        </w:rPr>
        <w:t>sobbing her heart out,</w:t>
      </w:r>
    </w:p>
    <w:p>
      <w:r>
        <w:rPr>
          <w:rFonts w:ascii="Arial" w:hAnsi="Arial" w:eastAsia="Arial"/>
          <w:b w:val="0"/>
          <w:sz w:val="22"/>
        </w:rPr>
        <w:t>and screaming,</w:t>
      </w:r>
    </w:p>
    <w:p>
      <w:r>
        <w:rPr>
          <w:rFonts w:ascii="Arial" w:hAnsi="Arial" w:eastAsia="Arial"/>
          <w:b w:val="0"/>
          <w:sz w:val="22"/>
        </w:rPr>
        <w:t>and screaming in pain,</w:t>
      </w:r>
    </w:p>
    <w:p>
      <w:r>
        <w:rPr>
          <w:rFonts w:ascii="Arial" w:hAnsi="Arial" w:eastAsia="Arial"/>
          <w:b w:val="0"/>
          <w:sz w:val="22"/>
        </w:rPr>
        <w:t>yes,</w:t>
      </w:r>
    </w:p>
    <w:p>
      <w:r>
        <w:rPr>
          <w:rFonts w:ascii="Arial" w:hAnsi="Arial" w:eastAsia="Arial"/>
          <w:b w:val="0"/>
          <w:sz w:val="22"/>
        </w:rPr>
        <w:t>mental abuse,</w:t>
      </w:r>
    </w:p>
    <w:p>
      <w:r>
        <w:rPr>
          <w:rFonts w:ascii="Arial" w:hAnsi="Arial" w:eastAsia="Arial"/>
          <w:b w:val="0"/>
          <w:sz w:val="22"/>
        </w:rPr>
        <w:t>mental abuse last night again,</w:t>
      </w:r>
    </w:p>
    <w:p>
      <w:r>
        <w:rPr>
          <w:rFonts w:ascii="Arial" w:hAnsi="Arial" w:eastAsia="Arial"/>
          <w:b w:val="0"/>
          <w:sz w:val="22"/>
        </w:rPr>
        <w:t>but not after today,</w:t>
      </w:r>
    </w:p>
    <w:p>
      <w:r>
        <w:rPr>
          <w:rFonts w:ascii="Arial" w:hAnsi="Arial" w:eastAsia="Arial"/>
          <w:b w:val="0"/>
          <w:sz w:val="22"/>
        </w:rPr>
        <w:t>the woman cries and sobs,</w:t>
      </w:r>
    </w:p>
    <w:p>
      <w:r>
        <w:rPr>
          <w:rFonts w:ascii="Arial" w:hAnsi="Arial" w:eastAsia="Arial"/>
          <w:b w:val="0"/>
          <w:sz w:val="22"/>
        </w:rPr>
        <w:t>and screams in terrible pain,</w:t>
      </w:r>
    </w:p>
    <w:p>
      <w:r>
        <w:rPr>
          <w:rFonts w:ascii="Arial" w:hAnsi="Arial" w:eastAsia="Arial"/>
          <w:b w:val="0"/>
          <w:sz w:val="22"/>
        </w:rPr>
        <w:t>terrible pain,</w:t>
      </w:r>
    </w:p>
    <w:p>
      <w:r>
        <w:rPr>
          <w:rFonts w:ascii="Arial" w:hAnsi="Arial" w:eastAsia="Arial"/>
          <w:b w:val="0"/>
          <w:sz w:val="22"/>
        </w:rPr>
        <w:t>and she wails like a banshee,</w:t>
      </w:r>
    </w:p>
    <w:p>
      <w:r>
        <w:rPr>
          <w:rFonts w:ascii="Arial" w:hAnsi="Arial" w:eastAsia="Arial"/>
          <w:b w:val="0"/>
          <w:sz w:val="22"/>
        </w:rPr>
        <w:t>never again to be the same,</w:t>
      </w:r>
    </w:p>
    <w:p>
      <w:r>
        <w:rPr>
          <w:rFonts w:ascii="Arial" w:hAnsi="Arial" w:eastAsia="Arial"/>
          <w:b w:val="0"/>
          <w:sz w:val="22"/>
        </w:rPr>
        <w:t>never again to be the same,</w:t>
      </w:r>
    </w:p>
    <w:p>
      <w:r>
        <w:rPr>
          <w:rFonts w:ascii="Arial" w:hAnsi="Arial" w:eastAsia="Arial"/>
          <w:b w:val="0"/>
          <w:sz w:val="22"/>
        </w:rPr>
        <w:t>her lover lying dead on the floor amongst the broken glass,</w:t>
      </w:r>
    </w:p>
    <w:p>
      <w:r>
        <w:rPr>
          <w:rFonts w:ascii="Arial" w:hAnsi="Arial" w:eastAsia="Arial"/>
          <w:b w:val="0"/>
          <w:sz w:val="22"/>
        </w:rPr>
        <w:t>with a gunshot to the head,</w:t>
      </w:r>
    </w:p>
    <w:p>
      <w:r>
        <w:rPr>
          <w:rFonts w:ascii="Arial" w:hAnsi="Arial" w:eastAsia="Arial"/>
          <w:b w:val="0"/>
          <w:sz w:val="22"/>
        </w:rPr>
        <w:t>killed in self-defence,</w:t>
      </w:r>
    </w:p>
    <w:p>
      <w:r>
        <w:rPr>
          <w:rFonts w:ascii="Arial" w:hAnsi="Arial" w:eastAsia="Arial"/>
          <w:b w:val="0"/>
          <w:sz w:val="22"/>
        </w:rPr>
        <w:t>with only himself to blame,</w:t>
      </w:r>
    </w:p>
    <w:p>
      <w:r>
        <w:rPr>
          <w:rFonts w:ascii="Arial" w:hAnsi="Arial" w:eastAsia="Arial"/>
          <w:b w:val="0"/>
          <w:sz w:val="22"/>
        </w:rPr>
        <w:t>with only himself to blame,</w:t>
      </w:r>
    </w:p>
    <w:p>
      <w:r>
        <w:rPr>
          <w:rFonts w:ascii="Arial" w:hAnsi="Arial" w:eastAsia="Arial"/>
          <w:b w:val="0"/>
          <w:sz w:val="22"/>
        </w:rPr>
        <w:t>mental abuse last night,</w:t>
      </w:r>
    </w:p>
    <w:p>
      <w:r>
        <w:rPr>
          <w:rFonts w:ascii="Arial" w:hAnsi="Arial" w:eastAsia="Arial"/>
          <w:b w:val="0"/>
          <w:sz w:val="22"/>
        </w:rPr>
        <w:t>but no more again,</w:t>
      </w:r>
    </w:p>
    <w:p>
      <w:r>
        <w:rPr>
          <w:rFonts w:ascii="Arial" w:hAnsi="Arial" w:eastAsia="Arial"/>
          <w:b w:val="0"/>
          <w:sz w:val="22"/>
        </w:rPr>
        <w:t>dead, dead, dead she cries,</w:t>
      </w:r>
    </w:p>
    <w:p>
      <w:r>
        <w:rPr>
          <w:rFonts w:ascii="Arial" w:hAnsi="Arial" w:eastAsia="Arial"/>
          <w:b w:val="0"/>
          <w:sz w:val="22"/>
        </w:rPr>
        <w:t>as floods of tears fall from her eyes,</w:t>
      </w:r>
    </w:p>
    <w:p>
      <w:r>
        <w:rPr>
          <w:rFonts w:ascii="Arial" w:hAnsi="Arial" w:eastAsia="Arial"/>
          <w:b w:val="0"/>
          <w:sz w:val="22"/>
        </w:rPr>
        <w:t>not of remorse but relief,</w:t>
      </w:r>
    </w:p>
    <w:p>
      <w:r>
        <w:rPr>
          <w:rFonts w:ascii="Arial" w:hAnsi="Arial" w:eastAsia="Arial"/>
          <w:b w:val="0"/>
          <w:sz w:val="22"/>
        </w:rPr>
        <w:t>relief,</w:t>
      </w:r>
    </w:p>
    <w:p>
      <w:r>
        <w:rPr>
          <w:rFonts w:ascii="Arial" w:hAnsi="Arial" w:eastAsia="Arial"/>
          <w:b w:val="0"/>
          <w:sz w:val="22"/>
        </w:rPr>
        <w:t>and she mutters,</w:t>
      </w:r>
    </w:p>
    <w:p>
      <w:r>
        <w:rPr>
          <w:rFonts w:ascii="Arial" w:hAnsi="Arial" w:eastAsia="Arial"/>
          <w:b w:val="0"/>
          <w:sz w:val="22"/>
        </w:rPr>
        <w:t>dead, dead, dead,</w:t>
      </w:r>
    </w:p>
    <w:p>
      <w:r>
        <w:rPr>
          <w:rFonts w:ascii="Arial" w:hAnsi="Arial" w:eastAsia="Arial"/>
          <w:b w:val="0"/>
          <w:sz w:val="22"/>
        </w:rPr>
        <w:t>oh, the pain, the pain, the pain inside!!!!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