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Shout</w:t>
      </w:r>
    </w:p>
    <w:p/>
    <w:p>
      <w:r>
        <w:rPr>
          <w:rFonts w:ascii="Arial" w:hAnsi="Arial" w:eastAsia="Arial"/>
          <w:b w:val="0"/>
          <w:sz w:val="22"/>
        </w:rPr>
        <w:t>Shout,</w:t>
      </w:r>
    </w:p>
    <w:p>
      <w:r>
        <w:rPr>
          <w:rFonts w:ascii="Arial" w:hAnsi="Arial" w:eastAsia="Arial"/>
          <w:b w:val="0"/>
          <w:sz w:val="22"/>
        </w:rPr>
        <w:t>let it out,</w:t>
      </w:r>
    </w:p>
    <w:p>
      <w:r>
        <w:rPr>
          <w:rFonts w:ascii="Arial" w:hAnsi="Arial" w:eastAsia="Arial"/>
          <w:b w:val="0"/>
          <w:sz w:val="22"/>
        </w:rPr>
        <w:t>and do not hold it in,</w:t>
      </w:r>
    </w:p>
    <w:p>
      <w:r>
        <w:rPr>
          <w:rFonts w:ascii="Arial" w:hAnsi="Arial" w:eastAsia="Arial"/>
          <w:b w:val="0"/>
          <w:sz w:val="22"/>
        </w:rPr>
        <w:t>yes, do not hold your anger in,</w:t>
      </w:r>
    </w:p>
    <w:p>
      <w:r>
        <w:rPr>
          <w:rFonts w:ascii="Arial" w:hAnsi="Arial" w:eastAsia="Arial"/>
          <w:b w:val="0"/>
          <w:sz w:val="22"/>
        </w:rPr>
        <w:t>and do not bear it with a rictus grin, no, do not,</w:t>
      </w:r>
    </w:p>
    <w:p>
      <w:r>
        <w:rPr>
          <w:rFonts w:ascii="Arial" w:hAnsi="Arial" w:eastAsia="Arial"/>
          <w:b w:val="0"/>
          <w:sz w:val="22"/>
        </w:rPr>
        <w:t>because it will only wear you out,</w:t>
      </w:r>
    </w:p>
    <w:p>
      <w:r>
        <w:rPr>
          <w:rFonts w:ascii="Arial" w:hAnsi="Arial" w:eastAsia="Arial"/>
          <w:b w:val="0"/>
          <w:sz w:val="22"/>
        </w:rPr>
        <w:t>and your heart will only tolerate so much,</w:t>
      </w:r>
    </w:p>
    <w:p>
      <w:r>
        <w:rPr>
          <w:rFonts w:ascii="Arial" w:hAnsi="Arial" w:eastAsia="Arial"/>
          <w:b w:val="0"/>
          <w:sz w:val="22"/>
        </w:rPr>
        <w:t>before you explode and your fury comes out viciously,</w:t>
      </w:r>
    </w:p>
    <w:p>
      <w:r>
        <w:rPr>
          <w:rFonts w:ascii="Arial" w:hAnsi="Arial" w:eastAsia="Arial"/>
          <w:b w:val="0"/>
          <w:sz w:val="22"/>
        </w:rPr>
        <w:t>and at anyone to hand you will only lash out,</w:t>
      </w:r>
    </w:p>
    <w:p>
      <w:r>
        <w:rPr>
          <w:rFonts w:ascii="Arial" w:hAnsi="Arial" w:eastAsia="Arial"/>
          <w:b w:val="0"/>
          <w:sz w:val="22"/>
        </w:rPr>
        <w:t>so, go ahead my friend and shout,</w:t>
      </w:r>
    </w:p>
    <w:p>
      <w:r>
        <w:rPr>
          <w:rFonts w:ascii="Arial" w:hAnsi="Arial" w:eastAsia="Arial"/>
          <w:b w:val="0"/>
          <w:sz w:val="22"/>
        </w:rPr>
        <w:t>and get it off your chest, whatever it is,</w:t>
      </w:r>
    </w:p>
    <w:p>
      <w:r>
        <w:rPr>
          <w:rFonts w:ascii="Arial" w:hAnsi="Arial" w:eastAsia="Arial"/>
          <w:b w:val="0"/>
          <w:sz w:val="22"/>
        </w:rPr>
        <w:t>because it is for the best, and your heart will thank you for it,</w:t>
      </w:r>
    </w:p>
    <w:p>
      <w:r>
        <w:rPr>
          <w:rFonts w:ascii="Arial" w:hAnsi="Arial" w:eastAsia="Arial"/>
          <w:b w:val="0"/>
          <w:sz w:val="22"/>
        </w:rPr>
        <w:t>and your head it will not be a mess.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