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Should I not wake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Should I not 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should I not 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remember me in the stars and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will take my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should I not 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remember me and keep me in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will be looking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smiling at you always,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of my life were always the greatest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should I not 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remember our happy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places we travelled with joy in our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remember our joyous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friends that we had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that we did,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achieved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remember the happiness upon our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was the best of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truly the best of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do not cry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had such fun,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explored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lived happily together for so many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rose together at dawn,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fell asleep in each other’s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 night fell upon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thrived in each other’s warmth,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heart it was mighty,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together we battled through many of life’s storms,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battled together and surrendered never,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loved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loved you more each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I do not 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mourn too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remember me always,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keep me in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will be looking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where I used to take my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stage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do not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cry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remember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stars and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will take my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should I not 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should I not wake.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