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Shore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Shore,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beauty in front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sunny day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 floating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floating up and down in the waves,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waves that bring me great calmness,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great calmness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worries of most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beauty of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my soul is lifted,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races in the power,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excitement of liberation,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freedom,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the sea brings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what a great place it is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great place it is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at the shore,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at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admiring its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its beauty in front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a sunny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me floating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happy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happy as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