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Shooting star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Shooting star,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you capture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you capture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you capture me and captivate my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shoot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lift my mood,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light that you do impart,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fill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explosions of colour in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explosions of colour that I revel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 see flash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colours in their incredible variations,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beauty and complexity,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what dreams and wishes you bring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too wish to travel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across the sky so fast,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you mean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are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a part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part of my future, a part of my past,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 look forward to travelling amongst the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wherever I am and whether day or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will always be in my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always in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pieces of magic that light my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fill me with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wonder of existence,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profoundly grateful to play my part.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