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Sheets of rain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Sheets of 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drive me to despair,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would rather be in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warmth,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warmth that brings such comfort there.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Sheets of 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do not do much for me visually,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without 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without water,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 not be able to exist,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anywhere,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