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was lucid of thought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She was lucid of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was clear of thought she was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thought through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considered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after death in a morbidity of a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where time wandered,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was never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was lucid of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so she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she considered it a million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time slipped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was never decisive,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daydreamed her days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philosophised over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achieved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judging by the smile on her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was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great art is conjured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thoughts lie in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never spoken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plans and solutions to the world’s problems, may be laying in wait in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to be forgotten,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replaced by some other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seem more important than the one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thoughts that may have changed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will never be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