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was aggrieved</w:t>
      </w:r>
    </w:p>
    <w:p/>
    <w:p>
      <w:r>
        <w:rPr>
          <w:rFonts w:ascii="Arial" w:hAnsi="Arial" w:eastAsia="Arial"/>
          <w:b w:val="0"/>
          <w:sz w:val="22"/>
        </w:rPr>
        <w:t>She was aggrieved,</w:t>
      </w:r>
    </w:p>
    <w:p>
      <w:r>
        <w:rPr>
          <w:rFonts w:ascii="Arial" w:hAnsi="Arial" w:eastAsia="Arial"/>
          <w:b w:val="0"/>
          <w:sz w:val="22"/>
        </w:rPr>
        <w:t>she wanted reprieve,</w:t>
      </w:r>
    </w:p>
    <w:p>
      <w:r>
        <w:rPr>
          <w:rFonts w:ascii="Arial" w:hAnsi="Arial" w:eastAsia="Arial"/>
          <w:b w:val="0"/>
          <w:sz w:val="22"/>
        </w:rPr>
        <w:t>he wanted excess,</w:t>
      </w:r>
    </w:p>
    <w:p>
      <w:r>
        <w:rPr>
          <w:rFonts w:ascii="Arial" w:hAnsi="Arial" w:eastAsia="Arial"/>
          <w:b w:val="0"/>
          <w:sz w:val="22"/>
        </w:rPr>
        <w:t>she wanted simplicity,</w:t>
      </w:r>
    </w:p>
    <w:p>
      <w:r>
        <w:rPr>
          <w:rFonts w:ascii="Arial" w:hAnsi="Arial" w:eastAsia="Arial"/>
          <w:b w:val="0"/>
          <w:sz w:val="22"/>
        </w:rPr>
        <w:t>and they all suffered the malcontent,</w:t>
      </w:r>
    </w:p>
    <w:p>
      <w:r>
        <w:rPr>
          <w:rFonts w:ascii="Arial" w:hAnsi="Arial" w:eastAsia="Arial"/>
          <w:b w:val="0"/>
          <w:sz w:val="22"/>
        </w:rPr>
        <w:t>and their marriage was not truly a success,</w:t>
      </w:r>
    </w:p>
    <w:p>
      <w:r>
        <w:rPr>
          <w:rFonts w:ascii="Arial" w:hAnsi="Arial" w:eastAsia="Arial"/>
          <w:b w:val="0"/>
          <w:sz w:val="22"/>
        </w:rPr>
        <w:t>but a mess,</w:t>
      </w:r>
    </w:p>
    <w:p>
      <w:r>
        <w:rPr>
          <w:rFonts w:ascii="Arial" w:hAnsi="Arial" w:eastAsia="Arial"/>
          <w:b w:val="0"/>
          <w:sz w:val="22"/>
        </w:rPr>
        <w:t>with many arguments,</w:t>
      </w:r>
    </w:p>
    <w:p>
      <w:r>
        <w:rPr>
          <w:rFonts w:ascii="Arial" w:hAnsi="Arial" w:eastAsia="Arial"/>
          <w:b w:val="0"/>
          <w:sz w:val="22"/>
        </w:rPr>
        <w:t>and he always spent spent spent,</w:t>
      </w:r>
    </w:p>
    <w:p>
      <w:r>
        <w:rPr>
          <w:rFonts w:ascii="Arial" w:hAnsi="Arial" w:eastAsia="Arial"/>
          <w:b w:val="0"/>
          <w:sz w:val="22"/>
        </w:rPr>
        <w:t>and gambled,</w:t>
      </w:r>
    </w:p>
    <w:p>
      <w:r>
        <w:rPr>
          <w:rFonts w:ascii="Arial" w:hAnsi="Arial" w:eastAsia="Arial"/>
          <w:b w:val="0"/>
          <w:sz w:val="22"/>
        </w:rPr>
        <w:t>and the kids they suffered,</w:t>
      </w:r>
    </w:p>
    <w:p>
      <w:r>
        <w:rPr>
          <w:rFonts w:ascii="Arial" w:hAnsi="Arial" w:eastAsia="Arial"/>
          <w:b w:val="0"/>
          <w:sz w:val="22"/>
        </w:rPr>
        <w:t>and he would never repent,</w:t>
      </w:r>
    </w:p>
    <w:p>
      <w:r>
        <w:rPr>
          <w:rFonts w:ascii="Arial" w:hAnsi="Arial" w:eastAsia="Arial"/>
          <w:b w:val="0"/>
          <w:sz w:val="22"/>
        </w:rPr>
        <w:t>and she never felt like she could leave,</w:t>
      </w:r>
    </w:p>
    <w:p>
      <w:r>
        <w:rPr>
          <w:rFonts w:ascii="Arial" w:hAnsi="Arial" w:eastAsia="Arial"/>
          <w:b w:val="0"/>
          <w:sz w:val="22"/>
        </w:rPr>
        <w:t>for the sake of the kids,</w:t>
      </w:r>
    </w:p>
    <w:p>
      <w:r>
        <w:rPr>
          <w:rFonts w:ascii="Arial" w:hAnsi="Arial" w:eastAsia="Arial"/>
          <w:b w:val="0"/>
          <w:sz w:val="22"/>
        </w:rPr>
        <w:t>and despite the poverty,</w:t>
      </w:r>
    </w:p>
    <w:p>
      <w:r>
        <w:rPr>
          <w:rFonts w:ascii="Arial" w:hAnsi="Arial" w:eastAsia="Arial"/>
          <w:b w:val="0"/>
          <w:sz w:val="22"/>
        </w:rPr>
        <w:t>and the tragedy of his poor choices,</w:t>
      </w:r>
    </w:p>
    <w:p>
      <w:r>
        <w:rPr>
          <w:rFonts w:ascii="Arial" w:hAnsi="Arial" w:eastAsia="Arial"/>
          <w:b w:val="0"/>
          <w:sz w:val="22"/>
        </w:rPr>
        <w:t>and illogicality of thought,</w:t>
      </w:r>
    </w:p>
    <w:p>
      <w:r>
        <w:rPr>
          <w:rFonts w:ascii="Arial" w:hAnsi="Arial" w:eastAsia="Arial"/>
          <w:b w:val="0"/>
          <w:sz w:val="22"/>
        </w:rPr>
        <w:t>clouded by his gambling addiction,</w:t>
      </w:r>
    </w:p>
    <w:p>
      <w:r>
        <w:rPr>
          <w:rFonts w:ascii="Arial" w:hAnsi="Arial" w:eastAsia="Arial"/>
          <w:b w:val="0"/>
          <w:sz w:val="22"/>
        </w:rPr>
        <w:t>but for the kids she stayed,</w:t>
      </w:r>
    </w:p>
    <w:p>
      <w:r>
        <w:rPr>
          <w:rFonts w:ascii="Arial" w:hAnsi="Arial" w:eastAsia="Arial"/>
          <w:b w:val="0"/>
          <w:sz w:val="22"/>
        </w:rPr>
        <w:t>and he strayed,</w:t>
      </w:r>
    </w:p>
    <w:p>
      <w:r>
        <w:rPr>
          <w:rFonts w:ascii="Arial" w:hAnsi="Arial" w:eastAsia="Arial"/>
          <w:b w:val="0"/>
          <w:sz w:val="22"/>
        </w:rPr>
        <w:t>and she cried and died a little more inside,</w:t>
      </w:r>
    </w:p>
    <w:p>
      <w:r>
        <w:rPr>
          <w:rFonts w:ascii="Arial" w:hAnsi="Arial" w:eastAsia="Arial"/>
          <w:b w:val="0"/>
          <w:sz w:val="22"/>
        </w:rPr>
        <w:t>and the kids, they began to hate,</w:t>
      </w:r>
    </w:p>
    <w:p>
      <w:r>
        <w:rPr>
          <w:rFonts w:ascii="Arial" w:hAnsi="Arial" w:eastAsia="Arial"/>
          <w:b w:val="0"/>
          <w:sz w:val="22"/>
        </w:rPr>
        <w:t>as materialism swallowed him up,</w:t>
      </w:r>
    </w:p>
    <w:p>
      <w:r>
        <w:rPr>
          <w:rFonts w:ascii="Arial" w:hAnsi="Arial" w:eastAsia="Arial"/>
          <w:b w:val="0"/>
          <w:sz w:val="22"/>
        </w:rPr>
        <w:t>with his constant addictions,</w:t>
      </w:r>
    </w:p>
    <w:p>
      <w:r>
        <w:rPr>
          <w:rFonts w:ascii="Arial" w:hAnsi="Arial" w:eastAsia="Arial"/>
          <w:b w:val="0"/>
          <w:sz w:val="22"/>
        </w:rPr>
        <w:t>that left them all depressed,</w:t>
      </w:r>
    </w:p>
    <w:p>
      <w:r>
        <w:rPr>
          <w:rFonts w:ascii="Arial" w:hAnsi="Arial" w:eastAsia="Arial"/>
          <w:b w:val="0"/>
          <w:sz w:val="22"/>
        </w:rPr>
        <w:t>and living in a broken home,</w:t>
      </w:r>
    </w:p>
    <w:p>
      <w:r>
        <w:rPr>
          <w:rFonts w:ascii="Arial" w:hAnsi="Arial" w:eastAsia="Arial"/>
          <w:b w:val="0"/>
          <w:sz w:val="22"/>
        </w:rPr>
        <w:t>living as if alone,</w:t>
      </w:r>
    </w:p>
    <w:p>
      <w:r>
        <w:rPr>
          <w:rFonts w:ascii="Arial" w:hAnsi="Arial" w:eastAsia="Arial"/>
          <w:b w:val="0"/>
          <w:sz w:val="22"/>
        </w:rPr>
        <w:t>alone without a father and a husband,</w:t>
      </w:r>
    </w:p>
    <w:p>
      <w:r>
        <w:rPr>
          <w:rFonts w:ascii="Arial" w:hAnsi="Arial" w:eastAsia="Arial"/>
          <w:b w:val="0"/>
          <w:sz w:val="22"/>
        </w:rPr>
        <w:t>and without the love that he once had for them,</w:t>
      </w:r>
    </w:p>
    <w:p>
      <w:r>
        <w:rPr>
          <w:rFonts w:ascii="Arial" w:hAnsi="Arial" w:eastAsia="Arial"/>
          <w:b w:val="0"/>
          <w:sz w:val="22"/>
        </w:rPr>
        <w:t>dissipated by addiction,</w:t>
      </w:r>
    </w:p>
    <w:p>
      <w:r>
        <w:rPr>
          <w:rFonts w:ascii="Arial" w:hAnsi="Arial" w:eastAsia="Arial"/>
          <w:b w:val="0"/>
          <w:sz w:val="22"/>
        </w:rPr>
        <w:t>and countless arguments that upset the neighbours,</w:t>
      </w:r>
    </w:p>
    <w:p>
      <w:r>
        <w:rPr>
          <w:rFonts w:ascii="Arial" w:hAnsi="Arial" w:eastAsia="Arial"/>
          <w:b w:val="0"/>
          <w:sz w:val="22"/>
        </w:rPr>
        <w:t>and that became a tradition,</w:t>
      </w:r>
    </w:p>
    <w:p>
      <w:r>
        <w:rPr>
          <w:rFonts w:ascii="Arial" w:hAnsi="Arial" w:eastAsia="Arial"/>
          <w:b w:val="0"/>
          <w:sz w:val="22"/>
        </w:rPr>
        <w:t>and the kids oh, how they cried and cried,</w:t>
      </w:r>
    </w:p>
    <w:p>
      <w:r>
        <w:rPr>
          <w:rFonts w:ascii="Arial" w:hAnsi="Arial" w:eastAsia="Arial"/>
          <w:b w:val="0"/>
          <w:sz w:val="22"/>
        </w:rPr>
        <w:t>and how terrible a life it was,</w:t>
      </w:r>
    </w:p>
    <w:p>
      <w:r>
        <w:rPr>
          <w:rFonts w:ascii="Arial" w:hAnsi="Arial" w:eastAsia="Arial"/>
          <w:b w:val="0"/>
          <w:sz w:val="22"/>
        </w:rPr>
        <w:t>and anger how easily it came to their eyes,</w:t>
      </w:r>
    </w:p>
    <w:p>
      <w:r>
        <w:rPr>
          <w:rFonts w:ascii="Arial" w:hAnsi="Arial" w:eastAsia="Arial"/>
          <w:b w:val="0"/>
          <w:sz w:val="22"/>
        </w:rPr>
        <w:t>and how ready they were to lash out,</w:t>
      </w:r>
    </w:p>
    <w:p>
      <w:r>
        <w:rPr>
          <w:rFonts w:ascii="Arial" w:hAnsi="Arial" w:eastAsia="Arial"/>
          <w:b w:val="0"/>
          <w:sz w:val="22"/>
        </w:rPr>
        <w:t>and how bitter they were inside,</w:t>
      </w:r>
    </w:p>
    <w:p>
      <w:r>
        <w:rPr>
          <w:rFonts w:ascii="Arial" w:hAnsi="Arial" w:eastAsia="Arial"/>
          <w:b w:val="0"/>
          <w:sz w:val="22"/>
        </w:rPr>
        <w:t>resenting their father for his ways,</w:t>
      </w:r>
    </w:p>
    <w:p>
      <w:r>
        <w:rPr>
          <w:rFonts w:ascii="Arial" w:hAnsi="Arial" w:eastAsia="Arial"/>
          <w:b w:val="0"/>
          <w:sz w:val="22"/>
        </w:rPr>
        <w:t>and their mother for making them stay in an unhappy home,</w:t>
      </w:r>
    </w:p>
    <w:p>
      <w:r>
        <w:rPr>
          <w:rFonts w:ascii="Arial" w:hAnsi="Arial" w:eastAsia="Arial"/>
          <w:b w:val="0"/>
          <w:sz w:val="22"/>
        </w:rPr>
        <w:t>and oh, how they made their mother cry,</w:t>
      </w:r>
    </w:p>
    <w:p>
      <w:r>
        <w:rPr>
          <w:rFonts w:ascii="Arial" w:hAnsi="Arial" w:eastAsia="Arial"/>
          <w:b w:val="0"/>
          <w:sz w:val="22"/>
        </w:rPr>
        <w:t>until she committed suicide,</w:t>
      </w:r>
    </w:p>
    <w:p>
      <w:r>
        <w:rPr>
          <w:rFonts w:ascii="Arial" w:hAnsi="Arial" w:eastAsia="Arial"/>
          <w:b w:val="0"/>
          <w:sz w:val="22"/>
        </w:rPr>
        <w:t>and they were taken away and fostered,</w:t>
      </w:r>
    </w:p>
    <w:p>
      <w:r>
        <w:rPr>
          <w:rFonts w:ascii="Arial" w:hAnsi="Arial" w:eastAsia="Arial"/>
          <w:b w:val="0"/>
          <w:sz w:val="22"/>
        </w:rPr>
        <w:t>a terrible tragedy,</w:t>
      </w:r>
    </w:p>
    <w:p>
      <w:r>
        <w:rPr>
          <w:rFonts w:ascii="Arial" w:hAnsi="Arial" w:eastAsia="Arial"/>
          <w:b w:val="0"/>
          <w:sz w:val="22"/>
        </w:rPr>
        <w:t>a malady,</w:t>
      </w:r>
    </w:p>
    <w:p>
      <w:r>
        <w:rPr>
          <w:rFonts w:ascii="Arial" w:hAnsi="Arial" w:eastAsia="Arial"/>
          <w:b w:val="0"/>
          <w:sz w:val="22"/>
        </w:rPr>
        <w:t>materialism and addiction,</w:t>
      </w:r>
    </w:p>
    <w:p>
      <w:r>
        <w:rPr>
          <w:rFonts w:ascii="Arial" w:hAnsi="Arial" w:eastAsia="Arial"/>
          <w:b w:val="0"/>
          <w:sz w:val="22"/>
        </w:rPr>
        <w:t>a misery of modern society,</w:t>
      </w:r>
    </w:p>
    <w:p>
      <w:r>
        <w:rPr>
          <w:rFonts w:ascii="Arial" w:hAnsi="Arial" w:eastAsia="Arial"/>
          <w:b w:val="0"/>
          <w:sz w:val="22"/>
        </w:rPr>
        <w:t>a family destroyed.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