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She shot you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shot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shot you in the head.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She shot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bang bang.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One second gone and you were dead,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brains and blood everywhere,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 what was it worth,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was it over something absurd,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something meaningless,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something pointless,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something not worth the effort,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something because of hatred,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something disturbing,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someone killed by someone faceless,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someone killed by someone discombobulated in the head.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