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She's gone</w:t>
      </w:r>
    </w:p>
    <w:p/>
    <w:p>
      <w:r>
        <w:rPr>
          <w:rFonts w:ascii="Arial" w:hAnsi="Arial" w:eastAsia="Arial"/>
          <w:b w:val="0"/>
          <w:sz w:val="22"/>
        </w:rPr>
        <w:t>Story telling in space,</w:t>
      </w:r>
    </w:p>
    <w:p>
      <w:r>
        <w:rPr>
          <w:rFonts w:ascii="Arial" w:hAnsi="Arial" w:eastAsia="Arial"/>
          <w:b w:val="0"/>
          <w:sz w:val="22"/>
        </w:rPr>
        <w:t>on the way to somewhere distant in time,</w:t>
      </w:r>
    </w:p>
    <w:p>
      <w:r>
        <w:rPr>
          <w:rFonts w:ascii="Arial" w:hAnsi="Arial" w:eastAsia="Arial"/>
          <w:b w:val="0"/>
          <w:sz w:val="22"/>
        </w:rPr>
        <w:t>in a spacecraft with the remnants of the human race,</w:t>
      </w:r>
    </w:p>
    <w:p>
      <w:r>
        <w:rPr>
          <w:rFonts w:ascii="Arial" w:hAnsi="Arial" w:eastAsia="Arial"/>
          <w:b w:val="0"/>
          <w:sz w:val="22"/>
        </w:rPr>
        <w:t>and with memories of Amalie,</w:t>
      </w:r>
    </w:p>
    <w:p>
      <w:r>
        <w:rPr>
          <w:rFonts w:ascii="Arial" w:hAnsi="Arial" w:eastAsia="Arial"/>
          <w:b w:val="0"/>
          <w:sz w:val="22"/>
        </w:rPr>
        <w:t>the singer from the sea, yes, she's gone,</w:t>
      </w:r>
    </w:p>
    <w:p>
      <w:r>
        <w:rPr>
          <w:rFonts w:ascii="Arial" w:hAnsi="Arial" w:eastAsia="Arial"/>
          <w:b w:val="0"/>
          <w:sz w:val="22"/>
        </w:rPr>
        <w:t>she's gone to the beyond,</w:t>
      </w:r>
    </w:p>
    <w:p>
      <w:r>
        <w:rPr>
          <w:rFonts w:ascii="Arial" w:hAnsi="Arial" w:eastAsia="Arial"/>
          <w:b w:val="0"/>
          <w:sz w:val="22"/>
        </w:rPr>
        <w:t>with a pretty song,</w:t>
      </w:r>
    </w:p>
    <w:p>
      <w:r>
        <w:rPr>
          <w:rFonts w:ascii="Arial" w:hAnsi="Arial" w:eastAsia="Arial"/>
          <w:b w:val="0"/>
          <w:sz w:val="22"/>
        </w:rPr>
        <w:t>yes, we remembered her from the break of day,</w:t>
      </w:r>
    </w:p>
    <w:p>
      <w:r>
        <w:rPr>
          <w:rFonts w:ascii="Arial" w:hAnsi="Arial" w:eastAsia="Arial"/>
          <w:b w:val="0"/>
          <w:sz w:val="22"/>
        </w:rPr>
        <w:t>to the end of the night,</w:t>
      </w:r>
    </w:p>
    <w:p>
      <w:r>
        <w:rPr>
          <w:rFonts w:ascii="Arial" w:hAnsi="Arial" w:eastAsia="Arial"/>
          <w:b w:val="0"/>
          <w:sz w:val="22"/>
        </w:rPr>
        <w:t>and for the first time in years, we let our tears fall like rain,</w:t>
      </w:r>
    </w:p>
    <w:p>
      <w:r>
        <w:rPr>
          <w:rFonts w:ascii="Arial" w:hAnsi="Arial" w:eastAsia="Arial"/>
          <w:b w:val="0"/>
          <w:sz w:val="22"/>
        </w:rPr>
        <w:t>surrounded by the destruction of our days,</w:t>
      </w:r>
    </w:p>
    <w:p>
      <w:r>
        <w:rPr>
          <w:rFonts w:ascii="Arial" w:hAnsi="Arial" w:eastAsia="Arial"/>
          <w:b w:val="0"/>
          <w:sz w:val="22"/>
        </w:rPr>
        <w:t>and contamination, and radiation,</w:t>
      </w:r>
    </w:p>
    <w:p>
      <w:r>
        <w:rPr>
          <w:rFonts w:ascii="Arial" w:hAnsi="Arial" w:eastAsia="Arial"/>
          <w:b w:val="0"/>
          <w:sz w:val="22"/>
        </w:rPr>
        <w:t>and bullet holes, amidst the rubble of the buildings,</w:t>
      </w:r>
    </w:p>
    <w:p>
      <w:r>
        <w:rPr>
          <w:rFonts w:ascii="Arial" w:hAnsi="Arial" w:eastAsia="Arial"/>
          <w:b w:val="0"/>
          <w:sz w:val="22"/>
        </w:rPr>
        <w:t>and the angry, the fearful and the destroyed,</w:t>
      </w:r>
    </w:p>
    <w:p>
      <w:r>
        <w:rPr>
          <w:rFonts w:ascii="Arial" w:hAnsi="Arial" w:eastAsia="Arial"/>
          <w:b w:val="0"/>
          <w:sz w:val="22"/>
        </w:rPr>
        <w:t>and the bodies lying all around,</w:t>
      </w:r>
    </w:p>
    <w:p>
      <w:r>
        <w:rPr>
          <w:rFonts w:ascii="Arial" w:hAnsi="Arial" w:eastAsia="Arial"/>
          <w:b w:val="0"/>
          <w:sz w:val="22"/>
        </w:rPr>
        <w:t>rotting in the gutters of the city,</w:t>
      </w:r>
    </w:p>
    <w:p>
      <w:r>
        <w:rPr>
          <w:rFonts w:ascii="Arial" w:hAnsi="Arial" w:eastAsia="Arial"/>
          <w:b w:val="0"/>
          <w:sz w:val="22"/>
        </w:rPr>
        <w:t>where so many of us were permanently ripped,</w:t>
      </w:r>
    </w:p>
    <w:p>
      <w:r>
        <w:rPr>
          <w:rFonts w:ascii="Arial" w:hAnsi="Arial" w:eastAsia="Arial"/>
          <w:b w:val="0"/>
          <w:sz w:val="22"/>
        </w:rPr>
        <w:t>so brutally away from the terrible dream like states in,</w:t>
      </w:r>
    </w:p>
    <w:p>
      <w:r>
        <w:rPr>
          <w:rFonts w:ascii="Arial" w:hAnsi="Arial" w:eastAsia="Arial"/>
          <w:b w:val="0"/>
          <w:sz w:val="22"/>
        </w:rPr>
        <w:t>which so many of us stayed,</w:t>
      </w:r>
    </w:p>
    <w:p>
      <w:r>
        <w:rPr>
          <w:rFonts w:ascii="Arial" w:hAnsi="Arial" w:eastAsia="Arial"/>
          <w:b w:val="0"/>
          <w:sz w:val="22"/>
        </w:rPr>
        <w:t>a place where we only survived helped by the drugs,</w:t>
      </w:r>
    </w:p>
    <w:p>
      <w:r>
        <w:rPr>
          <w:rFonts w:ascii="Arial" w:hAnsi="Arial" w:eastAsia="Arial"/>
          <w:b w:val="0"/>
          <w:sz w:val="22"/>
        </w:rPr>
        <w:t>the pills and the insanity,</w:t>
      </w:r>
    </w:p>
    <w:p>
      <w:r>
        <w:rPr>
          <w:rFonts w:ascii="Arial" w:hAnsi="Arial" w:eastAsia="Arial"/>
          <w:b w:val="0"/>
          <w:sz w:val="22"/>
        </w:rPr>
        <w:t>in Futura City,</w:t>
      </w:r>
    </w:p>
    <w:p>
      <w:r>
        <w:rPr>
          <w:rFonts w:ascii="Arial" w:hAnsi="Arial" w:eastAsia="Arial"/>
          <w:b w:val="0"/>
          <w:sz w:val="22"/>
        </w:rPr>
        <w:t>where so many lost their lives,</w:t>
      </w:r>
    </w:p>
    <w:p>
      <w:r>
        <w:rPr>
          <w:rFonts w:ascii="Arial" w:hAnsi="Arial" w:eastAsia="Arial"/>
          <w:b w:val="0"/>
          <w:sz w:val="22"/>
        </w:rPr>
        <w:t>when a new type of bomb ripped apart the city,</w:t>
      </w:r>
    </w:p>
    <w:p>
      <w:r>
        <w:rPr>
          <w:rFonts w:ascii="Arial" w:hAnsi="Arial" w:eastAsia="Arial"/>
          <w:b w:val="0"/>
          <w:sz w:val="22"/>
        </w:rPr>
        <w:t>and decimated most of the population,</w:t>
      </w:r>
    </w:p>
    <w:p>
      <w:r>
        <w:rPr>
          <w:rFonts w:ascii="Arial" w:hAnsi="Arial" w:eastAsia="Arial"/>
          <w:b w:val="0"/>
          <w:sz w:val="22"/>
        </w:rPr>
        <w:t>in so many brutal ways,</w:t>
      </w:r>
    </w:p>
    <w:p>
      <w:r>
        <w:rPr>
          <w:rFonts w:ascii="Arial" w:hAnsi="Arial" w:eastAsia="Arial"/>
          <w:b w:val="0"/>
          <w:sz w:val="22"/>
        </w:rPr>
        <w:t>but we, we who survived, we sang Amelie’s song,</w:t>
      </w:r>
    </w:p>
    <w:p>
      <w:r>
        <w:rPr>
          <w:rFonts w:ascii="Arial" w:hAnsi="Arial" w:eastAsia="Arial"/>
          <w:b w:val="0"/>
          <w:sz w:val="22"/>
        </w:rPr>
        <w:t>we sang it as as we got in the spacecraft,</w:t>
      </w:r>
    </w:p>
    <w:p>
      <w:r>
        <w:rPr>
          <w:rFonts w:ascii="Arial" w:hAnsi="Arial" w:eastAsia="Arial"/>
          <w:b w:val="0"/>
          <w:sz w:val="22"/>
        </w:rPr>
        <w:t>knowing that we had been through hell and had somehow,</w:t>
      </w:r>
    </w:p>
    <w:p>
      <w:r>
        <w:rPr>
          <w:rFonts w:ascii="Arial" w:hAnsi="Arial" w:eastAsia="Arial"/>
          <w:b w:val="0"/>
          <w:sz w:val="22"/>
        </w:rPr>
        <w:t>god knows how we had survived,</w:t>
      </w:r>
    </w:p>
    <w:p>
      <w:r>
        <w:rPr>
          <w:rFonts w:ascii="Arial" w:hAnsi="Arial" w:eastAsia="Arial"/>
          <w:b w:val="0"/>
          <w:sz w:val="22"/>
        </w:rPr>
        <w:t>survived with terrible sights in our minds,</w:t>
      </w:r>
    </w:p>
    <w:p>
      <w:r>
        <w:rPr>
          <w:rFonts w:ascii="Arial" w:hAnsi="Arial" w:eastAsia="Arial"/>
          <w:b w:val="0"/>
          <w:sz w:val="22"/>
        </w:rPr>
        <w:t>and the sounds of screams still resonating in our ears,</w:t>
      </w:r>
    </w:p>
    <w:p>
      <w:r>
        <w:rPr>
          <w:rFonts w:ascii="Arial" w:hAnsi="Arial" w:eastAsia="Arial"/>
          <w:b w:val="0"/>
          <w:sz w:val="22"/>
        </w:rPr>
        <w:t>as we lifted into the sky,</w:t>
      </w:r>
    </w:p>
    <w:p>
      <w:r>
        <w:rPr>
          <w:rFonts w:ascii="Arial" w:hAnsi="Arial" w:eastAsia="Arial"/>
          <w:b w:val="0"/>
          <w:sz w:val="22"/>
        </w:rPr>
        <w:t>and the rubble of Futura City grew smaller beneath us,</w:t>
      </w:r>
    </w:p>
    <w:p>
      <w:r>
        <w:rPr>
          <w:rFonts w:ascii="Arial" w:hAnsi="Arial" w:eastAsia="Arial"/>
          <w:b w:val="0"/>
          <w:sz w:val="22"/>
        </w:rPr>
        <w:t>and the ruined Earth lay before our eyes,</w:t>
      </w:r>
    </w:p>
    <w:p>
      <w:r>
        <w:rPr>
          <w:rFonts w:ascii="Arial" w:hAnsi="Arial" w:eastAsia="Arial"/>
          <w:b w:val="0"/>
          <w:sz w:val="22"/>
        </w:rPr>
        <w:t>and we remembered Amelie as the spacecraft began to rise,</w:t>
      </w:r>
    </w:p>
    <w:p>
      <w:r>
        <w:rPr>
          <w:rFonts w:ascii="Arial" w:hAnsi="Arial" w:eastAsia="Arial"/>
          <w:b w:val="0"/>
          <w:sz w:val="22"/>
        </w:rPr>
        <w:t>and Amelie,</w:t>
      </w:r>
    </w:p>
    <w:p>
      <w:r>
        <w:rPr>
          <w:rFonts w:ascii="Arial" w:hAnsi="Arial" w:eastAsia="Arial"/>
          <w:b w:val="0"/>
          <w:sz w:val="22"/>
        </w:rPr>
        <w:t>she tried to save us,</w:t>
      </w:r>
    </w:p>
    <w:p>
      <w:r>
        <w:rPr>
          <w:rFonts w:ascii="Arial" w:hAnsi="Arial" w:eastAsia="Arial"/>
          <w:b w:val="0"/>
          <w:sz w:val="22"/>
        </w:rPr>
        <w:t>she tried to save us and tried to stop the madman,</w:t>
      </w:r>
    </w:p>
    <w:p>
      <w:r>
        <w:rPr>
          <w:rFonts w:ascii="Arial" w:hAnsi="Arial" w:eastAsia="Arial"/>
          <w:b w:val="0"/>
          <w:sz w:val="22"/>
        </w:rPr>
        <w:t>she tried to stab him twice before he exploded the bomb,</w:t>
      </w:r>
    </w:p>
    <w:p>
      <w:r>
        <w:rPr>
          <w:rFonts w:ascii="Arial" w:hAnsi="Arial" w:eastAsia="Arial"/>
          <w:b w:val="0"/>
          <w:sz w:val="22"/>
        </w:rPr>
        <w:t>and the city it was destroyed, destroyed forever,</w:t>
      </w:r>
    </w:p>
    <w:p>
      <w:r>
        <w:rPr>
          <w:rFonts w:ascii="Arial" w:hAnsi="Arial" w:eastAsia="Arial"/>
          <w:b w:val="0"/>
          <w:sz w:val="22"/>
        </w:rPr>
        <w:t>and we, we sang Amelie’s song,</w:t>
      </w:r>
    </w:p>
    <w:p>
      <w:r>
        <w:rPr>
          <w:rFonts w:ascii="Arial" w:hAnsi="Arial" w:eastAsia="Arial"/>
          <w:b w:val="0"/>
          <w:sz w:val="22"/>
        </w:rPr>
        <w:t>with happy hearts and ecstatic minds,</w:t>
      </w:r>
    </w:p>
    <w:p>
      <w:r>
        <w:rPr>
          <w:rFonts w:ascii="Arial" w:hAnsi="Arial" w:eastAsia="Arial"/>
          <w:b w:val="0"/>
          <w:sz w:val="22"/>
        </w:rPr>
        <w:t>as we kissed the Earth goodbye.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