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She has a boyfriend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She has a boyfriend at the moment,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is the way luck goes,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has a boyfriend at the moment,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left to cuddle,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cuddle myself in the mirror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has a boyfriend at the moment,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has a boyfriend at the moment,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is the way luck goes,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she has a boyfriend at the moment,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although I wish it were not so,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unfortunately, they say love is blind,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it must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unfortunately she has chosen him,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me bitter?!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Noooo!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