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figured it out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figured it out.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figured out that you were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your wandering eye,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caused her so much pandemonium.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figured it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she wished that she knew what you were like all along.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of weak moral turpitude,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treated her badly and you did her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tried to take all her 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kicked you out and cut up your clothes,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left, she was grateful.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away you ran into the setting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away you ran with your reputation in ruins,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every woman,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aware of a man who had no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did not care except for himself,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only had an eye for your wealth,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you are best left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best left alone and feeling sorry for yourself.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