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She felt her way</w:t>
      </w:r>
    </w:p>
    <w:p/>
    <w:p>
      <w:r>
        <w:rPr>
          <w:rFonts w:ascii="Arial" w:hAnsi="Arial" w:eastAsia="Arial"/>
          <w:b w:val="0"/>
          <w:sz w:val="22"/>
        </w:rPr>
        <w:t>She felt her way in the dark,</w:t>
      </w:r>
    </w:p>
    <w:p>
      <w:r>
        <w:rPr>
          <w:rFonts w:ascii="Arial" w:hAnsi="Arial" w:eastAsia="Arial"/>
          <w:b w:val="0"/>
          <w:sz w:val="22"/>
        </w:rPr>
        <w:t>yes, her with the broken heart.</w:t>
      </w:r>
    </w:p>
    <w:p>
      <w:r>
        <w:rPr>
          <w:rFonts w:ascii="Arial" w:hAnsi="Arial" w:eastAsia="Arial"/>
          <w:b w:val="0"/>
          <w:sz w:val="22"/>
        </w:rPr>
        <w:t>She felt her way in the dark,</w:t>
      </w:r>
    </w:p>
    <w:p>
      <w:r>
        <w:rPr>
          <w:rFonts w:ascii="Arial" w:hAnsi="Arial" w:eastAsia="Arial"/>
          <w:b w:val="0"/>
          <w:sz w:val="22"/>
        </w:rPr>
        <w:t>blinded by the love that she used to feel,</w:t>
      </w:r>
    </w:p>
    <w:p>
      <w:r>
        <w:rPr>
          <w:rFonts w:ascii="Arial" w:hAnsi="Arial" w:eastAsia="Arial"/>
          <w:b w:val="0"/>
          <w:sz w:val="22"/>
        </w:rPr>
        <w:t>and blinded by the emotions,</w:t>
      </w:r>
    </w:p>
    <w:p>
      <w:r>
        <w:rPr>
          <w:rFonts w:ascii="Arial" w:hAnsi="Arial" w:eastAsia="Arial"/>
          <w:b w:val="0"/>
          <w:sz w:val="22"/>
        </w:rPr>
        <w:t>that she continued to hold that tore her apart,</w:t>
      </w:r>
    </w:p>
    <w:p>
      <w:r>
        <w:rPr>
          <w:rFonts w:ascii="Arial" w:hAnsi="Arial" w:eastAsia="Arial"/>
          <w:b w:val="0"/>
          <w:sz w:val="22"/>
        </w:rPr>
        <w:t>and as her tears fell from her eyes at such a rapid pace,</w:t>
      </w:r>
    </w:p>
    <w:p>
      <w:r>
        <w:rPr>
          <w:rFonts w:ascii="Arial" w:hAnsi="Arial" w:eastAsia="Arial"/>
          <w:b w:val="0"/>
          <w:sz w:val="22"/>
        </w:rPr>
        <w:t>and she was bled dry by her emotions,</w:t>
      </w:r>
    </w:p>
    <w:p>
      <w:r>
        <w:rPr>
          <w:rFonts w:ascii="Arial" w:hAnsi="Arial" w:eastAsia="Arial"/>
          <w:b w:val="0"/>
          <w:sz w:val="22"/>
        </w:rPr>
        <w:t>that left her in such a devastated state,</w:t>
      </w:r>
    </w:p>
    <w:p>
      <w:r>
        <w:rPr>
          <w:rFonts w:ascii="Arial" w:hAnsi="Arial" w:eastAsia="Arial"/>
          <w:b w:val="0"/>
          <w:sz w:val="22"/>
        </w:rPr>
        <w:t>and as she felt her way in the dark,</w:t>
      </w:r>
    </w:p>
    <w:p>
      <w:r>
        <w:rPr>
          <w:rFonts w:ascii="Arial" w:hAnsi="Arial" w:eastAsia="Arial"/>
          <w:b w:val="0"/>
          <w:sz w:val="22"/>
        </w:rPr>
        <w:t>yes, her with the broken heart,</w:t>
      </w:r>
    </w:p>
    <w:p>
      <w:r>
        <w:rPr>
          <w:rFonts w:ascii="Arial" w:hAnsi="Arial" w:eastAsia="Arial"/>
          <w:b w:val="0"/>
          <w:sz w:val="22"/>
        </w:rPr>
        <w:t>she ranted, and she raged,</w:t>
      </w:r>
    </w:p>
    <w:p>
      <w:r>
        <w:rPr>
          <w:rFonts w:ascii="Arial" w:hAnsi="Arial" w:eastAsia="Arial"/>
          <w:b w:val="0"/>
          <w:sz w:val="22"/>
        </w:rPr>
        <w:t>and she screamed at the night and at the day,</w:t>
      </w:r>
    </w:p>
    <w:p>
      <w:r>
        <w:rPr>
          <w:rFonts w:ascii="Arial" w:hAnsi="Arial" w:eastAsia="Arial"/>
          <w:b w:val="0"/>
          <w:sz w:val="22"/>
        </w:rPr>
        <w:t>and she cursed his name as she walked down the path,</w:t>
      </w:r>
    </w:p>
    <w:p>
      <w:r>
        <w:rPr>
          <w:rFonts w:ascii="Arial" w:hAnsi="Arial" w:eastAsia="Arial"/>
          <w:b w:val="0"/>
          <w:sz w:val="22"/>
        </w:rPr>
        <w:t>and feeling so alone she felt her way uneasily in the dark,</w:t>
      </w:r>
    </w:p>
    <w:p>
      <w:r>
        <w:rPr>
          <w:rFonts w:ascii="Arial" w:hAnsi="Arial" w:eastAsia="Arial"/>
          <w:b w:val="0"/>
          <w:sz w:val="22"/>
        </w:rPr>
        <w:t>and she was in such pain,</w:t>
      </w:r>
    </w:p>
    <w:p>
      <w:r>
        <w:rPr>
          <w:rFonts w:ascii="Arial" w:hAnsi="Arial" w:eastAsia="Arial"/>
          <w:b w:val="0"/>
          <w:sz w:val="22"/>
        </w:rPr>
        <w:t>for it had worked its way on in like a knife,</w:t>
      </w:r>
    </w:p>
    <w:p>
      <w:r>
        <w:rPr>
          <w:rFonts w:ascii="Arial" w:hAnsi="Arial" w:eastAsia="Arial"/>
          <w:b w:val="0"/>
          <w:sz w:val="22"/>
        </w:rPr>
        <w:t>that quickly stabs at the heart,</w:t>
      </w:r>
    </w:p>
    <w:p>
      <w:r>
        <w:rPr>
          <w:rFonts w:ascii="Arial" w:hAnsi="Arial" w:eastAsia="Arial"/>
          <w:b w:val="0"/>
          <w:sz w:val="22"/>
        </w:rPr>
        <w:t>and he had left her for another with no warning,</w:t>
      </w:r>
    </w:p>
    <w:p>
      <w:r>
        <w:rPr>
          <w:rFonts w:ascii="Arial" w:hAnsi="Arial" w:eastAsia="Arial"/>
          <w:b w:val="0"/>
          <w:sz w:val="22"/>
        </w:rPr>
        <w:t>and what a wicked thing is such jealousy,</w:t>
      </w:r>
    </w:p>
    <w:p>
      <w:r>
        <w:rPr>
          <w:rFonts w:ascii="Arial" w:hAnsi="Arial" w:eastAsia="Arial"/>
          <w:b w:val="0"/>
          <w:sz w:val="22"/>
        </w:rPr>
        <w:t>but she was wronged,</w:t>
      </w:r>
    </w:p>
    <w:p>
      <w:r>
        <w:rPr>
          <w:rFonts w:ascii="Arial" w:hAnsi="Arial" w:eastAsia="Arial"/>
          <w:b w:val="0"/>
          <w:sz w:val="22"/>
        </w:rPr>
        <w:t>and in her mind, she was planning revenge,</w:t>
      </w:r>
    </w:p>
    <w:p>
      <w:r>
        <w:rPr>
          <w:rFonts w:ascii="Arial" w:hAnsi="Arial" w:eastAsia="Arial"/>
          <w:b w:val="0"/>
          <w:sz w:val="22"/>
        </w:rPr>
        <w:t>revenge upon the world of men,</w:t>
      </w:r>
    </w:p>
    <w:p>
      <w:r>
        <w:rPr>
          <w:rFonts w:ascii="Arial" w:hAnsi="Arial" w:eastAsia="Arial"/>
          <w:b w:val="0"/>
          <w:sz w:val="22"/>
        </w:rPr>
        <w:t>who were solely responsible,</w:t>
      </w:r>
    </w:p>
    <w:p>
      <w:r>
        <w:rPr>
          <w:rFonts w:ascii="Arial" w:hAnsi="Arial" w:eastAsia="Arial"/>
          <w:b w:val="0"/>
          <w:sz w:val="22"/>
        </w:rPr>
        <w:t>for being so evil and breaking her heart,</w:t>
      </w:r>
    </w:p>
    <w:p>
      <w:r>
        <w:rPr>
          <w:rFonts w:ascii="Arial" w:hAnsi="Arial" w:eastAsia="Arial"/>
          <w:b w:val="0"/>
          <w:sz w:val="22"/>
        </w:rPr>
        <w:t>and of their lack of gallantry and chivalry,</w:t>
      </w:r>
    </w:p>
    <w:p>
      <w:r>
        <w:rPr>
          <w:rFonts w:ascii="Arial" w:hAnsi="Arial" w:eastAsia="Arial"/>
          <w:b w:val="0"/>
          <w:sz w:val="22"/>
        </w:rPr>
        <w:t>soon they would curse their part,</w:t>
      </w:r>
    </w:p>
    <w:p>
      <w:r>
        <w:rPr>
          <w:rFonts w:ascii="Arial" w:hAnsi="Arial" w:eastAsia="Arial"/>
          <w:b w:val="0"/>
          <w:sz w:val="22"/>
        </w:rPr>
        <w:t>for so bitter is betrayal,</w:t>
      </w:r>
    </w:p>
    <w:p>
      <w:r>
        <w:rPr>
          <w:rFonts w:ascii="Arial" w:hAnsi="Arial" w:eastAsia="Arial"/>
          <w:b w:val="0"/>
          <w:sz w:val="22"/>
        </w:rPr>
        <w:t>that the ending of love,</w:t>
      </w:r>
    </w:p>
    <w:p>
      <w:r>
        <w:rPr>
          <w:rFonts w:ascii="Arial" w:hAnsi="Arial" w:eastAsia="Arial"/>
          <w:b w:val="0"/>
          <w:sz w:val="22"/>
        </w:rPr>
        <w:t>can result in the loss of life and in the loss of blood,</w:t>
      </w:r>
    </w:p>
    <w:p>
      <w:r>
        <w:rPr>
          <w:rFonts w:ascii="Arial" w:hAnsi="Arial" w:eastAsia="Arial"/>
          <w:b w:val="0"/>
          <w:sz w:val="22"/>
        </w:rPr>
        <w:t>and in the ending of love,</w:t>
      </w:r>
    </w:p>
    <w:p>
      <w:r>
        <w:rPr>
          <w:rFonts w:ascii="Arial" w:hAnsi="Arial" w:eastAsia="Arial"/>
          <w:b w:val="0"/>
          <w:sz w:val="22"/>
        </w:rPr>
        <w:t>she walks in the shadows and knows not where she goes,</w:t>
      </w:r>
    </w:p>
    <w:p>
      <w:r>
        <w:rPr>
          <w:rFonts w:ascii="Arial" w:hAnsi="Arial" w:eastAsia="Arial"/>
          <w:b w:val="0"/>
          <w:sz w:val="22"/>
        </w:rPr>
        <w:t>but she knows she will have her revenge,</w:t>
      </w:r>
    </w:p>
    <w:p>
      <w:r>
        <w:rPr>
          <w:rFonts w:ascii="Arial" w:hAnsi="Arial" w:eastAsia="Arial"/>
          <w:b w:val="0"/>
          <w:sz w:val="22"/>
        </w:rPr>
        <w:t>for her heart is shattered and black,</w:t>
      </w:r>
    </w:p>
    <w:p>
      <w:r>
        <w:rPr>
          <w:rFonts w:ascii="Arial" w:hAnsi="Arial" w:eastAsia="Arial"/>
          <w:b w:val="0"/>
          <w:sz w:val="22"/>
        </w:rPr>
        <w:t>and men will fear her,</w:t>
      </w:r>
    </w:p>
    <w:p>
      <w:r>
        <w:rPr>
          <w:rFonts w:ascii="Arial" w:hAnsi="Arial" w:eastAsia="Arial"/>
          <w:b w:val="0"/>
          <w:sz w:val="22"/>
        </w:rPr>
        <w:t>for she was savaged by them,</w:t>
      </w:r>
    </w:p>
    <w:p>
      <w:r>
        <w:rPr>
          <w:rFonts w:ascii="Arial" w:hAnsi="Arial" w:eastAsia="Arial"/>
          <w:b w:val="0"/>
          <w:sz w:val="22"/>
        </w:rPr>
        <w:t>through their cruel emotions,</w:t>
      </w:r>
    </w:p>
    <w:p>
      <w:r>
        <w:rPr>
          <w:rFonts w:ascii="Arial" w:hAnsi="Arial" w:eastAsia="Arial"/>
          <w:b w:val="0"/>
          <w:sz w:val="22"/>
        </w:rPr>
        <w:t>and oh,</w:t>
      </w:r>
    </w:p>
    <w:p>
      <w:r>
        <w:rPr>
          <w:rFonts w:ascii="Arial" w:hAnsi="Arial" w:eastAsia="Arial"/>
          <w:b w:val="0"/>
          <w:sz w:val="22"/>
        </w:rPr>
        <w:t>how she will savage them back.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