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She</w:t>
      </w:r>
    </w:p>
    <w:p/>
    <w:p>
      <w:r>
        <w:rPr>
          <w:rFonts w:ascii="Arial" w:hAnsi="Arial" w:eastAsia="Arial"/>
          <w:b w:val="0"/>
          <w:sz w:val="22"/>
        </w:rPr>
        <w:t>She was an emotional basket case,</w:t>
      </w:r>
    </w:p>
    <w:p>
      <w:r>
        <w:rPr>
          <w:rFonts w:ascii="Arial" w:hAnsi="Arial" w:eastAsia="Arial"/>
          <w:b w:val="0"/>
          <w:sz w:val="22"/>
        </w:rPr>
        <w:t>she drank,</w:t>
      </w:r>
    </w:p>
    <w:p>
      <w:r>
        <w:rPr>
          <w:rFonts w:ascii="Arial" w:hAnsi="Arial" w:eastAsia="Arial"/>
          <w:b w:val="0"/>
          <w:sz w:val="22"/>
        </w:rPr>
        <w:t>but not too much,</w:t>
      </w:r>
    </w:p>
    <w:p>
      <w:r>
        <w:rPr>
          <w:rFonts w:ascii="Arial" w:hAnsi="Arial" w:eastAsia="Arial"/>
          <w:b w:val="0"/>
          <w:sz w:val="22"/>
        </w:rPr>
        <w:t>but with her emotions,</w:t>
      </w:r>
    </w:p>
    <w:p>
      <w:r>
        <w:rPr>
          <w:rFonts w:ascii="Arial" w:hAnsi="Arial" w:eastAsia="Arial"/>
          <w:b w:val="0"/>
          <w:sz w:val="22"/>
        </w:rPr>
        <w:t>she was never out of touch,</w:t>
      </w:r>
    </w:p>
    <w:p>
      <w:r>
        <w:rPr>
          <w:rFonts w:ascii="Arial" w:hAnsi="Arial" w:eastAsia="Arial"/>
          <w:b w:val="0"/>
          <w:sz w:val="22"/>
        </w:rPr>
        <w:t>and she always picked the wrong men,</w:t>
      </w:r>
    </w:p>
    <w:p>
      <w:r>
        <w:rPr>
          <w:rFonts w:ascii="Arial" w:hAnsi="Arial" w:eastAsia="Arial"/>
          <w:b w:val="0"/>
          <w:sz w:val="22"/>
        </w:rPr>
        <w:t>and her tears they flowed again and again and again,</w:t>
      </w:r>
    </w:p>
    <w:p>
      <w:r>
        <w:rPr>
          <w:rFonts w:ascii="Arial" w:hAnsi="Arial" w:eastAsia="Arial"/>
          <w:b w:val="0"/>
          <w:sz w:val="22"/>
        </w:rPr>
        <w:t>all day and sometimes all night,</w:t>
      </w:r>
    </w:p>
    <w:p>
      <w:r>
        <w:rPr>
          <w:rFonts w:ascii="Arial" w:hAnsi="Arial" w:eastAsia="Arial"/>
          <w:b w:val="0"/>
          <w:sz w:val="22"/>
        </w:rPr>
        <w:t>and she wailed,</w:t>
      </w:r>
    </w:p>
    <w:p>
      <w:r>
        <w:rPr>
          <w:rFonts w:ascii="Arial" w:hAnsi="Arial" w:eastAsia="Arial"/>
          <w:b w:val="0"/>
          <w:sz w:val="22"/>
        </w:rPr>
        <w:t>and she sighed,</w:t>
      </w:r>
    </w:p>
    <w:p>
      <w:r>
        <w:rPr>
          <w:rFonts w:ascii="Arial" w:hAnsi="Arial" w:eastAsia="Arial"/>
          <w:b w:val="0"/>
          <w:sz w:val="22"/>
        </w:rPr>
        <w:t>and she bemoaned the loves of her life,</w:t>
      </w:r>
    </w:p>
    <w:p>
      <w:r>
        <w:rPr>
          <w:rFonts w:ascii="Arial" w:hAnsi="Arial" w:eastAsia="Arial"/>
          <w:b w:val="0"/>
          <w:sz w:val="22"/>
        </w:rPr>
        <w:t>and each time she cried,</w:t>
      </w:r>
    </w:p>
    <w:p>
      <w:r>
        <w:rPr>
          <w:rFonts w:ascii="Arial" w:hAnsi="Arial" w:eastAsia="Arial"/>
          <w:b w:val="0"/>
          <w:sz w:val="22"/>
        </w:rPr>
        <w:t>she swore that she would rather go blind,</w:t>
      </w:r>
    </w:p>
    <w:p>
      <w:r>
        <w:rPr>
          <w:rFonts w:ascii="Arial" w:hAnsi="Arial" w:eastAsia="Arial"/>
          <w:b w:val="0"/>
          <w:sz w:val="22"/>
        </w:rPr>
        <w:t>than fall in love again,</w:t>
      </w:r>
    </w:p>
    <w:p>
      <w:r>
        <w:rPr>
          <w:rFonts w:ascii="Arial" w:hAnsi="Arial" w:eastAsia="Arial"/>
          <w:b w:val="0"/>
          <w:sz w:val="22"/>
        </w:rPr>
        <w:t>and she put on a brave face,</w:t>
      </w:r>
    </w:p>
    <w:p>
      <w:r>
        <w:rPr>
          <w:rFonts w:ascii="Arial" w:hAnsi="Arial" w:eastAsia="Arial"/>
          <w:b w:val="0"/>
          <w:sz w:val="22"/>
        </w:rPr>
        <w:t>and the loves of her life were often a disgrace,</w:t>
      </w:r>
    </w:p>
    <w:p>
      <w:r>
        <w:rPr>
          <w:rFonts w:ascii="Arial" w:hAnsi="Arial" w:eastAsia="Arial"/>
          <w:b w:val="0"/>
          <w:sz w:val="22"/>
        </w:rPr>
        <w:t>and far too frequently,</w:t>
      </w:r>
    </w:p>
    <w:p>
      <w:r>
        <w:rPr>
          <w:rFonts w:ascii="Arial" w:hAnsi="Arial" w:eastAsia="Arial"/>
          <w:b w:val="0"/>
          <w:sz w:val="22"/>
        </w:rPr>
        <w:t>she rued the day that she had ever met them,</w:t>
      </w:r>
    </w:p>
    <w:p>
      <w:r>
        <w:rPr>
          <w:rFonts w:ascii="Arial" w:hAnsi="Arial" w:eastAsia="Arial"/>
          <w:b w:val="0"/>
          <w:sz w:val="22"/>
        </w:rPr>
        <w:t>and she often wondered what love actually meant,</w:t>
      </w:r>
    </w:p>
    <w:p>
      <w:r>
        <w:rPr>
          <w:rFonts w:ascii="Arial" w:hAnsi="Arial" w:eastAsia="Arial"/>
          <w:b w:val="0"/>
          <w:sz w:val="22"/>
        </w:rPr>
        <w:t>when the people she was in love with were often so mean,</w:t>
      </w:r>
    </w:p>
    <w:p>
      <w:r>
        <w:rPr>
          <w:rFonts w:ascii="Arial" w:hAnsi="Arial" w:eastAsia="Arial"/>
          <w:b w:val="0"/>
          <w:sz w:val="22"/>
        </w:rPr>
        <w:t>and not caring enough,</w:t>
      </w:r>
    </w:p>
    <w:p>
      <w:r>
        <w:rPr>
          <w:rFonts w:ascii="Arial" w:hAnsi="Arial" w:eastAsia="Arial"/>
          <w:b w:val="0"/>
          <w:sz w:val="22"/>
        </w:rPr>
        <w:t>and how terrible it was she thought,</w:t>
      </w:r>
    </w:p>
    <w:p>
      <w:r>
        <w:rPr>
          <w:rFonts w:ascii="Arial" w:hAnsi="Arial" w:eastAsia="Arial"/>
          <w:b w:val="0"/>
          <w:sz w:val="22"/>
        </w:rPr>
        <w:t>that they had changed her so,</w:t>
      </w:r>
    </w:p>
    <w:p>
      <w:r>
        <w:rPr>
          <w:rFonts w:ascii="Arial" w:hAnsi="Arial" w:eastAsia="Arial"/>
          <w:b w:val="0"/>
          <w:sz w:val="22"/>
        </w:rPr>
        <w:t>and how she wished that it wasn't so,</w:t>
      </w:r>
    </w:p>
    <w:p>
      <w:r>
        <w:rPr>
          <w:rFonts w:ascii="Arial" w:hAnsi="Arial" w:eastAsia="Arial"/>
          <w:b w:val="0"/>
          <w:sz w:val="22"/>
        </w:rPr>
        <w:t>and how jaded she was,</w:t>
      </w:r>
    </w:p>
    <w:p>
      <w:r>
        <w:rPr>
          <w:rFonts w:ascii="Arial" w:hAnsi="Arial" w:eastAsia="Arial"/>
          <w:b w:val="0"/>
          <w:sz w:val="22"/>
        </w:rPr>
        <w:t>and sometimes,</w:t>
      </w:r>
    </w:p>
    <w:p>
      <w:r>
        <w:rPr>
          <w:rFonts w:ascii="Arial" w:hAnsi="Arial" w:eastAsia="Arial"/>
          <w:b w:val="0"/>
          <w:sz w:val="22"/>
        </w:rPr>
        <w:t>sometimes she felt as cold as the winter snows,</w:t>
      </w:r>
    </w:p>
    <w:p>
      <w:r>
        <w:rPr>
          <w:rFonts w:ascii="Arial" w:hAnsi="Arial" w:eastAsia="Arial"/>
          <w:b w:val="0"/>
          <w:sz w:val="22"/>
        </w:rPr>
        <w:t>and love, she didn't want to give up on it,</w:t>
      </w:r>
    </w:p>
    <w:p>
      <w:r>
        <w:rPr>
          <w:rFonts w:ascii="Arial" w:hAnsi="Arial" w:eastAsia="Arial"/>
          <w:b w:val="0"/>
          <w:sz w:val="22"/>
        </w:rPr>
        <w:t>but it had turned her into a basket case,</w:t>
      </w:r>
    </w:p>
    <w:p>
      <w:r>
        <w:rPr>
          <w:rFonts w:ascii="Arial" w:hAnsi="Arial" w:eastAsia="Arial"/>
          <w:b w:val="0"/>
          <w:sz w:val="22"/>
        </w:rPr>
        <w:t>because her heart was broken far too many times,</w:t>
      </w:r>
    </w:p>
    <w:p>
      <w:r>
        <w:rPr>
          <w:rFonts w:ascii="Arial" w:hAnsi="Arial" w:eastAsia="Arial"/>
          <w:b w:val="0"/>
          <w:sz w:val="22"/>
        </w:rPr>
        <w:t>and her mind at love or the possibilities of love,</w:t>
      </w:r>
    </w:p>
    <w:p>
      <w:r>
        <w:rPr>
          <w:rFonts w:ascii="Arial" w:hAnsi="Arial" w:eastAsia="Arial"/>
          <w:b w:val="0"/>
          <w:sz w:val="22"/>
        </w:rPr>
        <w:t>was filled with anxiety,</w:t>
      </w:r>
    </w:p>
    <w:p>
      <w:r>
        <w:rPr>
          <w:rFonts w:ascii="Arial" w:hAnsi="Arial" w:eastAsia="Arial"/>
          <w:b w:val="0"/>
          <w:sz w:val="22"/>
        </w:rPr>
        <w:t>and she despaired about why love had to be so difficult,</w:t>
      </w:r>
    </w:p>
    <w:p>
      <w:r>
        <w:rPr>
          <w:rFonts w:ascii="Arial" w:hAnsi="Arial" w:eastAsia="Arial"/>
          <w:b w:val="0"/>
          <w:sz w:val="22"/>
        </w:rPr>
        <w:t>and she wondered whether she could trust ever again,</w:t>
      </w:r>
    </w:p>
    <w:p>
      <w:r>
        <w:rPr>
          <w:rFonts w:ascii="Arial" w:hAnsi="Arial" w:eastAsia="Arial"/>
          <w:b w:val="0"/>
          <w:sz w:val="22"/>
        </w:rPr>
        <w:t>but she was weak,</w:t>
      </w:r>
    </w:p>
    <w:p>
      <w:r>
        <w:rPr>
          <w:rFonts w:ascii="Arial" w:hAnsi="Arial" w:eastAsia="Arial"/>
          <w:b w:val="0"/>
          <w:sz w:val="22"/>
        </w:rPr>
        <w:t>and head over heels she fell again and again and again,</w:t>
      </w:r>
    </w:p>
    <w:p>
      <w:r>
        <w:rPr>
          <w:rFonts w:ascii="Arial" w:hAnsi="Arial" w:eastAsia="Arial"/>
          <w:b w:val="0"/>
          <w:sz w:val="22"/>
        </w:rPr>
        <w:t>but love is love,</w:t>
      </w:r>
    </w:p>
    <w:p>
      <w:r>
        <w:rPr>
          <w:rFonts w:ascii="Arial" w:hAnsi="Arial" w:eastAsia="Arial"/>
          <w:b w:val="0"/>
          <w:sz w:val="22"/>
        </w:rPr>
        <w:t>and life is a trial by fire,</w:t>
      </w:r>
    </w:p>
    <w:p>
      <w:r>
        <w:rPr>
          <w:rFonts w:ascii="Arial" w:hAnsi="Arial" w:eastAsia="Arial"/>
          <w:b w:val="0"/>
          <w:sz w:val="22"/>
        </w:rPr>
        <w:t>and our desires,</w:t>
      </w:r>
    </w:p>
    <w:p>
      <w:r>
        <w:rPr>
          <w:rFonts w:ascii="Arial" w:hAnsi="Arial" w:eastAsia="Arial"/>
          <w:b w:val="0"/>
          <w:sz w:val="22"/>
        </w:rPr>
        <w:t>our desires to be loved,</w:t>
      </w:r>
    </w:p>
    <w:p>
      <w:r>
        <w:rPr>
          <w:rFonts w:ascii="Arial" w:hAnsi="Arial" w:eastAsia="Arial"/>
          <w:b w:val="0"/>
          <w:sz w:val="22"/>
        </w:rPr>
        <w:t>are the one of the greatest challenges,</w:t>
      </w:r>
    </w:p>
    <w:p>
      <w:r>
        <w:rPr>
          <w:rFonts w:ascii="Arial" w:hAnsi="Arial" w:eastAsia="Arial"/>
          <w:b w:val="0"/>
          <w:sz w:val="22"/>
        </w:rPr>
        <w:t>and love is a magical mystery,</w:t>
      </w:r>
    </w:p>
    <w:p>
      <w:r>
        <w:rPr>
          <w:rFonts w:ascii="Arial" w:hAnsi="Arial" w:eastAsia="Arial"/>
          <w:b w:val="0"/>
          <w:sz w:val="22"/>
        </w:rPr>
        <w:t>that Is fine by me,</w:t>
      </w:r>
    </w:p>
    <w:p>
      <w:r>
        <w:rPr>
          <w:rFonts w:ascii="Arial" w:hAnsi="Arial" w:eastAsia="Arial"/>
          <w:b w:val="0"/>
          <w:sz w:val="22"/>
        </w:rPr>
        <w:t>despite the heartbreak,</w:t>
      </w:r>
    </w:p>
    <w:p>
      <w:r>
        <w:rPr>
          <w:rFonts w:ascii="Arial" w:hAnsi="Arial" w:eastAsia="Arial"/>
          <w:b w:val="0"/>
          <w:sz w:val="22"/>
        </w:rPr>
        <w:t>so, what If I am a basket case,</w:t>
      </w:r>
    </w:p>
    <w:p>
      <w:r>
        <w:rPr>
          <w:rFonts w:ascii="Arial" w:hAnsi="Arial" w:eastAsia="Arial"/>
          <w:b w:val="0"/>
          <w:sz w:val="22"/>
        </w:rPr>
        <w:t>because I know that one day I will,</w:t>
      </w:r>
    </w:p>
    <w:p>
      <w:r>
        <w:rPr>
          <w:rFonts w:ascii="Arial" w:hAnsi="Arial" w:eastAsia="Arial"/>
          <w:b w:val="0"/>
          <w:sz w:val="22"/>
        </w:rPr>
        <w:t>no matter what find true love again,</w:t>
      </w:r>
    </w:p>
    <w:p>
      <w:r>
        <w:rPr>
          <w:rFonts w:ascii="Arial" w:hAnsi="Arial" w:eastAsia="Arial"/>
          <w:b w:val="0"/>
          <w:sz w:val="22"/>
        </w:rPr>
        <w:t>and though I have my good days and my bad,</w:t>
      </w:r>
    </w:p>
    <w:p>
      <w:r>
        <w:rPr>
          <w:rFonts w:ascii="Arial" w:hAnsi="Arial" w:eastAsia="Arial"/>
          <w:b w:val="0"/>
          <w:sz w:val="22"/>
        </w:rPr>
        <w:t>and far too often I feel sad,</w:t>
      </w:r>
    </w:p>
    <w:p>
      <w:r>
        <w:rPr>
          <w:rFonts w:ascii="Arial" w:hAnsi="Arial" w:eastAsia="Arial"/>
          <w:b w:val="0"/>
          <w:sz w:val="22"/>
        </w:rPr>
        <w:t>how glorious is the feeling of love,</w:t>
      </w:r>
    </w:p>
    <w:p>
      <w:r>
        <w:rPr>
          <w:rFonts w:ascii="Arial" w:hAnsi="Arial" w:eastAsia="Arial"/>
          <w:b w:val="0"/>
          <w:sz w:val="22"/>
        </w:rPr>
        <w:t>and how gloriously it makes my heart sing,</w:t>
      </w:r>
    </w:p>
    <w:p>
      <w:r>
        <w:rPr>
          <w:rFonts w:ascii="Arial" w:hAnsi="Arial" w:eastAsia="Arial"/>
          <w:b w:val="0"/>
          <w:sz w:val="22"/>
        </w:rPr>
        <w:t>and I wouldn't forgo love,</w:t>
      </w:r>
    </w:p>
    <w:p>
      <w:r>
        <w:rPr>
          <w:rFonts w:ascii="Arial" w:hAnsi="Arial" w:eastAsia="Arial"/>
          <w:b w:val="0"/>
          <w:sz w:val="22"/>
        </w:rPr>
        <w:t>no, not for a single thing,</w:t>
      </w:r>
    </w:p>
    <w:p>
      <w:r>
        <w:rPr>
          <w:rFonts w:ascii="Arial" w:hAnsi="Arial" w:eastAsia="Arial"/>
          <w:b w:val="0"/>
          <w:sz w:val="22"/>
        </w:rPr>
        <w:t>no, not for a single thing,</w:t>
      </w:r>
    </w:p>
    <w:p>
      <w:r>
        <w:rPr>
          <w:rFonts w:ascii="Arial" w:hAnsi="Arial" w:eastAsia="Arial"/>
          <w:b w:val="0"/>
          <w:sz w:val="22"/>
        </w:rPr>
        <w:t>for what is life without love,</w:t>
      </w:r>
    </w:p>
    <w:p>
      <w:r>
        <w:rPr>
          <w:rFonts w:ascii="Arial" w:hAnsi="Arial" w:eastAsia="Arial"/>
          <w:b w:val="0"/>
          <w:sz w:val="22"/>
        </w:rPr>
        <w:t>not much to write home about, so, I will take my chance,</w:t>
      </w:r>
    </w:p>
    <w:p>
      <w:r>
        <w:rPr>
          <w:rFonts w:ascii="Arial" w:hAnsi="Arial" w:eastAsia="Arial"/>
          <w:b w:val="0"/>
          <w:sz w:val="22"/>
        </w:rPr>
        <w:t>and I know I will go through the heartbreak and the misery,</w:t>
      </w:r>
    </w:p>
    <w:p>
      <w:r>
        <w:rPr>
          <w:rFonts w:ascii="Arial" w:hAnsi="Arial" w:eastAsia="Arial"/>
          <w:b w:val="0"/>
          <w:sz w:val="22"/>
        </w:rPr>
        <w:t>but in end, I will no matter what find true love again.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