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She</w:t>
      </w:r>
    </w:p>
    <w:p/>
    <w:p>
      <w:r>
        <w:rPr>
          <w:rFonts w:ascii="Arial" w:hAnsi="Arial" w:eastAsia="Arial"/>
          <w:b w:val="0"/>
          <w:sz w:val="22"/>
        </w:rPr>
        <w:t>Yes,</w:t>
      </w:r>
    </w:p>
    <w:p>
      <w:r>
        <w:rPr>
          <w:rFonts w:ascii="Arial" w:hAnsi="Arial" w:eastAsia="Arial"/>
          <w:b w:val="0"/>
          <w:sz w:val="22"/>
        </w:rPr>
        <w:t>she was here,</w:t>
      </w:r>
    </w:p>
    <w:p>
      <w:r>
        <w:rPr>
          <w:rFonts w:ascii="Arial" w:hAnsi="Arial" w:eastAsia="Arial"/>
          <w:b w:val="0"/>
          <w:sz w:val="22"/>
        </w:rPr>
        <w:t>in fear,</w:t>
      </w:r>
    </w:p>
    <w:p>
      <w:r>
        <w:rPr>
          <w:rFonts w:ascii="Arial" w:hAnsi="Arial" w:eastAsia="Arial"/>
          <w:b w:val="0"/>
          <w:sz w:val="22"/>
        </w:rPr>
        <w:t>fleeing for her life,</w:t>
      </w:r>
    </w:p>
    <w:p>
      <w:r>
        <w:rPr>
          <w:rFonts w:ascii="Arial" w:hAnsi="Arial" w:eastAsia="Arial"/>
          <w:b w:val="0"/>
          <w:sz w:val="22"/>
        </w:rPr>
        <w:t>from a psychopath with an axe,</w:t>
      </w:r>
    </w:p>
    <w:p>
      <w:r>
        <w:rPr>
          <w:rFonts w:ascii="Arial" w:hAnsi="Arial" w:eastAsia="Arial"/>
          <w:b w:val="0"/>
          <w:sz w:val="22"/>
        </w:rPr>
        <w:t>yea,</w:t>
      </w:r>
    </w:p>
    <w:p>
      <w:r>
        <w:rPr>
          <w:rFonts w:ascii="Arial" w:hAnsi="Arial" w:eastAsia="Arial"/>
          <w:b w:val="0"/>
          <w:sz w:val="22"/>
        </w:rPr>
        <w:t>Futura City police,</w:t>
      </w:r>
    </w:p>
    <w:p>
      <w:r>
        <w:rPr>
          <w:rFonts w:ascii="Arial" w:hAnsi="Arial" w:eastAsia="Arial"/>
          <w:b w:val="0"/>
          <w:sz w:val="22"/>
        </w:rPr>
        <w:t>they took out a revenge attack,</w:t>
      </w:r>
    </w:p>
    <w:p>
      <w:r>
        <w:rPr>
          <w:rFonts w:ascii="Arial" w:hAnsi="Arial" w:eastAsia="Arial"/>
          <w:b w:val="0"/>
          <w:sz w:val="22"/>
        </w:rPr>
        <w:t>and now there is a dead man with an axe,</w:t>
      </w:r>
    </w:p>
    <w:p>
      <w:r>
        <w:rPr>
          <w:rFonts w:ascii="Arial" w:hAnsi="Arial" w:eastAsia="Arial"/>
          <w:b w:val="0"/>
          <w:sz w:val="22"/>
        </w:rPr>
        <w:t>the policeman says to the reporter,</w:t>
      </w:r>
    </w:p>
    <w:p>
      <w:r>
        <w:rPr>
          <w:rFonts w:ascii="Arial" w:hAnsi="Arial" w:eastAsia="Arial"/>
          <w:b w:val="0"/>
          <w:sz w:val="22"/>
        </w:rPr>
        <w:t>and the reporter with his shoes all covered in blood,</w:t>
      </w:r>
    </w:p>
    <w:p>
      <w:r>
        <w:rPr>
          <w:rFonts w:ascii="Arial" w:hAnsi="Arial" w:eastAsia="Arial"/>
          <w:b w:val="0"/>
          <w:sz w:val="22"/>
        </w:rPr>
        <w:t>smokes a cigarette,</w:t>
      </w:r>
    </w:p>
    <w:p>
      <w:r>
        <w:rPr>
          <w:rFonts w:ascii="Arial" w:hAnsi="Arial" w:eastAsia="Arial"/>
          <w:b w:val="0"/>
          <w:sz w:val="22"/>
        </w:rPr>
        <w:t>yeah, he's not on amphetamines like most,</w:t>
      </w:r>
    </w:p>
    <w:p>
      <w:r>
        <w:rPr>
          <w:rFonts w:ascii="Arial" w:hAnsi="Arial" w:eastAsia="Arial"/>
          <w:b w:val="0"/>
          <w:sz w:val="22"/>
        </w:rPr>
        <w:t>and he has only just popped in,</w:t>
      </w:r>
    </w:p>
    <w:p>
      <w:r>
        <w:rPr>
          <w:rFonts w:ascii="Arial" w:hAnsi="Arial" w:eastAsia="Arial"/>
          <w:b w:val="0"/>
          <w:sz w:val="22"/>
        </w:rPr>
        <w:t>popped in on the shuttlecraft from the off-world colony,</w:t>
      </w:r>
    </w:p>
    <w:p>
      <w:r>
        <w:rPr>
          <w:rFonts w:ascii="Arial" w:hAnsi="Arial" w:eastAsia="Arial"/>
          <w:b w:val="0"/>
          <w:sz w:val="22"/>
        </w:rPr>
        <w:t>and the reporter sighs at the news,</w:t>
      </w:r>
    </w:p>
    <w:p>
      <w:r>
        <w:rPr>
          <w:rFonts w:ascii="Arial" w:hAnsi="Arial" w:eastAsia="Arial"/>
          <w:b w:val="0"/>
          <w:sz w:val="22"/>
        </w:rPr>
        <w:t>and he seems disappointed the policeman notices,</w:t>
      </w:r>
    </w:p>
    <w:p>
      <w:r>
        <w:rPr>
          <w:rFonts w:ascii="Arial" w:hAnsi="Arial" w:eastAsia="Arial"/>
          <w:b w:val="0"/>
          <w:sz w:val="22"/>
        </w:rPr>
        <w:t>and seems mildly annoyed,</w:t>
      </w:r>
    </w:p>
    <w:p>
      <w:r>
        <w:rPr>
          <w:rFonts w:ascii="Arial" w:hAnsi="Arial" w:eastAsia="Arial"/>
          <w:b w:val="0"/>
          <w:sz w:val="22"/>
        </w:rPr>
        <w:t>but the policeman says,</w:t>
      </w:r>
    </w:p>
    <w:p>
      <w:r>
        <w:rPr>
          <w:rFonts w:ascii="Arial" w:hAnsi="Arial" w:eastAsia="Arial"/>
          <w:b w:val="0"/>
          <w:sz w:val="22"/>
        </w:rPr>
        <w:t>there was a whole family liquidised,</w:t>
      </w:r>
    </w:p>
    <w:p>
      <w:r>
        <w:rPr>
          <w:rFonts w:ascii="Arial" w:hAnsi="Arial" w:eastAsia="Arial"/>
          <w:b w:val="0"/>
          <w:sz w:val="22"/>
        </w:rPr>
        <w:t>and sacrificed,</w:t>
      </w:r>
    </w:p>
    <w:p>
      <w:r>
        <w:rPr>
          <w:rFonts w:ascii="Arial" w:hAnsi="Arial" w:eastAsia="Arial"/>
          <w:b w:val="0"/>
          <w:sz w:val="22"/>
        </w:rPr>
        <w:t>in a block of flats,</w:t>
      </w:r>
    </w:p>
    <w:p>
      <w:r>
        <w:rPr>
          <w:rFonts w:ascii="Arial" w:hAnsi="Arial" w:eastAsia="Arial"/>
          <w:b w:val="0"/>
          <w:sz w:val="22"/>
        </w:rPr>
        <w:t>in a voodoo ceremony,</w:t>
      </w:r>
    </w:p>
    <w:p>
      <w:r>
        <w:rPr>
          <w:rFonts w:ascii="Arial" w:hAnsi="Arial" w:eastAsia="Arial"/>
          <w:b w:val="0"/>
          <w:sz w:val="22"/>
        </w:rPr>
        <w:t>yeah, people high on crack,</w:t>
      </w:r>
    </w:p>
    <w:p>
      <w:r>
        <w:rPr>
          <w:rFonts w:ascii="Arial" w:hAnsi="Arial" w:eastAsia="Arial"/>
          <w:b w:val="0"/>
          <w:sz w:val="22"/>
        </w:rPr>
        <w:t>so, if it is a slow news day,</w:t>
      </w:r>
    </w:p>
    <w:p>
      <w:r>
        <w:rPr>
          <w:rFonts w:ascii="Arial" w:hAnsi="Arial" w:eastAsia="Arial"/>
          <w:b w:val="0"/>
          <w:sz w:val="22"/>
        </w:rPr>
        <w:t>why don't you write about that?</w:t>
      </w:r>
    </w:p>
    <w:p>
      <w:r>
        <w:rPr>
          <w:rFonts w:ascii="Arial" w:hAnsi="Arial" w:eastAsia="Arial"/>
          <w:b w:val="0"/>
          <w:sz w:val="22"/>
        </w:rPr>
        <w:t>And he shrugs his shoulders,</w:t>
      </w:r>
    </w:p>
    <w:p>
      <w:r>
        <w:rPr>
          <w:rFonts w:ascii="Arial" w:hAnsi="Arial" w:eastAsia="Arial"/>
          <w:b w:val="0"/>
          <w:sz w:val="22"/>
        </w:rPr>
        <w:t>but it ain't nothing unusual for Futura city,</w:t>
      </w:r>
    </w:p>
    <w:p>
      <w:r>
        <w:rPr>
          <w:rFonts w:ascii="Arial" w:hAnsi="Arial" w:eastAsia="Arial"/>
          <w:b w:val="0"/>
          <w:sz w:val="22"/>
        </w:rPr>
        <w:t>but it's the facts.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