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Shadows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Shadows, light and soft across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across the chairs,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across the 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upon the trees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of all shapes,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of such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gentility and of such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upon the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upon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in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in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of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various shades and kinds,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shadowy drug dealers preying,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vulnerable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shadows, shadows and cold killers lurking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in the shadows, love in the shadows of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 not as bright as it was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on the edge, love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no longer in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no longer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shadows, shadows all dark and light and no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obscuring your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coming and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so fleetingly disappearing,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fascination in the eeriness that they do impart.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