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Shadows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Shadows in your mind,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shadows that fog the day and fog the night,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shadows that cast out the lightness from your mind,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shadows hanging there so heavily,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shadows that disturb one’s piece of mind,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they settle like a blanket,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they cover the light in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they scare away the brightness of your mind,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hard it is to shake them away and get rid of them,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what a struggle it is,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what moods come from a negativity of the times,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hard you have to fight off the black dog,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black dog that descends upon you without asking,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glad you are when it lifts,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it gambles with your health and with your state of mind,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it is a peculiar thing that often is so hard to shift,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wish,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wish above all else that it did not exist,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its existence to me really is no fun at all,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shadows in your mind,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oh, how terrible for they settle like a blanket,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they cover the light in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they scare away the brightness of your mind,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wish I could banish them, for they are of such detriment,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such detriment to humankind.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