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Seventy-seven eleven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Seventy-seven eleven,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home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seventy-seven eleven,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house number,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number of our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house with the large garden,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climb,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tree at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sit in the branches,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 at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admire the moon in its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we stare at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shine down so gloriously,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we hold each other close,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look up at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their majesty.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Seventy-seven eleven,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home,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are as happy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happy in the light of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starlight,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sparkle in 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gloriously.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Seventy-seven eleven,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heavenly glory,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arm in arm,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kissing up in a tree.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