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Seven</w:t>
      </w:r>
    </w:p>
    <w:p/>
    <w:p>
      <w:r>
        <w:rPr>
          <w:rFonts w:ascii="Arial" w:hAnsi="Arial" w:eastAsia="Arial"/>
          <w:b w:val="0"/>
          <w:sz w:val="22"/>
        </w:rPr>
        <w:t>Seven,</w:t>
      </w:r>
    </w:p>
    <w:p>
      <w:r>
        <w:rPr>
          <w:rFonts w:ascii="Arial" w:hAnsi="Arial" w:eastAsia="Arial"/>
          <w:b w:val="0"/>
          <w:sz w:val="22"/>
        </w:rPr>
        <w:t>eleven,</w:t>
      </w:r>
    </w:p>
    <w:p>
      <w:r>
        <w:rPr>
          <w:rFonts w:ascii="Arial" w:hAnsi="Arial" w:eastAsia="Arial"/>
          <w:b w:val="0"/>
          <w:sz w:val="22"/>
        </w:rPr>
        <w:t>thirty-one,</w:t>
      </w:r>
    </w:p>
    <w:p>
      <w:r>
        <w:rPr>
          <w:rFonts w:ascii="Arial" w:hAnsi="Arial" w:eastAsia="Arial"/>
          <w:b w:val="0"/>
          <w:sz w:val="22"/>
        </w:rPr>
        <w:t>four six five,</w:t>
      </w:r>
    </w:p>
    <w:p>
      <w:r>
        <w:rPr>
          <w:rFonts w:ascii="Arial" w:hAnsi="Arial" w:eastAsia="Arial"/>
          <w:b w:val="0"/>
          <w:sz w:val="22"/>
        </w:rPr>
        <w:t>her number,</w:t>
      </w:r>
    </w:p>
    <w:p>
      <w:r>
        <w:rPr>
          <w:rFonts w:ascii="Arial" w:hAnsi="Arial" w:eastAsia="Arial"/>
          <w:b w:val="0"/>
          <w:sz w:val="22"/>
        </w:rPr>
        <w:t>call me she said,</w:t>
      </w:r>
    </w:p>
    <w:p>
      <w:r>
        <w:rPr>
          <w:rFonts w:ascii="Arial" w:hAnsi="Arial" w:eastAsia="Arial"/>
          <w:b w:val="0"/>
          <w:sz w:val="22"/>
        </w:rPr>
        <w:t>call me,</w:t>
      </w:r>
    </w:p>
    <w:p>
      <w:r>
        <w:rPr>
          <w:rFonts w:ascii="Arial" w:hAnsi="Arial" w:eastAsia="Arial"/>
          <w:b w:val="0"/>
          <w:sz w:val="22"/>
        </w:rPr>
        <w:t>anytime,</w:t>
      </w:r>
    </w:p>
    <w:p>
      <w:r>
        <w:rPr>
          <w:rFonts w:ascii="Arial" w:hAnsi="Arial" w:eastAsia="Arial"/>
          <w:b w:val="0"/>
          <w:sz w:val="22"/>
        </w:rPr>
        <w:t>she with the red lipstick in a black dress,</w:t>
      </w:r>
    </w:p>
    <w:p>
      <w:r>
        <w:rPr>
          <w:rFonts w:ascii="Arial" w:hAnsi="Arial" w:eastAsia="Arial"/>
          <w:b w:val="0"/>
          <w:sz w:val="22"/>
        </w:rPr>
        <w:t>at a social event,</w:t>
      </w:r>
    </w:p>
    <w:p>
      <w:r>
        <w:rPr>
          <w:rFonts w:ascii="Arial" w:hAnsi="Arial" w:eastAsia="Arial"/>
          <w:b w:val="0"/>
          <w:sz w:val="22"/>
        </w:rPr>
        <w:t>her with the magnificent eyes,</w:t>
      </w:r>
    </w:p>
    <w:p>
      <w:r>
        <w:rPr>
          <w:rFonts w:ascii="Arial" w:hAnsi="Arial" w:eastAsia="Arial"/>
          <w:b w:val="0"/>
          <w:sz w:val="22"/>
        </w:rPr>
        <w:t>and her with the beautiful smile,</w:t>
      </w:r>
    </w:p>
    <w:p>
      <w:r>
        <w:rPr>
          <w:rFonts w:ascii="Arial" w:hAnsi="Arial" w:eastAsia="Arial"/>
          <w:b w:val="0"/>
          <w:sz w:val="22"/>
        </w:rPr>
        <w:t>and legs that seemingly went on for miles,</w:t>
      </w:r>
    </w:p>
    <w:p>
      <w:r>
        <w:rPr>
          <w:rFonts w:ascii="Arial" w:hAnsi="Arial" w:eastAsia="Arial"/>
          <w:b w:val="0"/>
          <w:sz w:val="22"/>
        </w:rPr>
        <w:t>and me being the jaded kind,</w:t>
      </w:r>
    </w:p>
    <w:p>
      <w:r>
        <w:rPr>
          <w:rFonts w:ascii="Arial" w:hAnsi="Arial" w:eastAsia="Arial"/>
          <w:b w:val="0"/>
          <w:sz w:val="22"/>
        </w:rPr>
        <w:t>took it politely,</w:t>
      </w:r>
    </w:p>
    <w:p>
      <w:r>
        <w:rPr>
          <w:rFonts w:ascii="Arial" w:hAnsi="Arial" w:eastAsia="Arial"/>
          <w:b w:val="0"/>
          <w:sz w:val="22"/>
        </w:rPr>
        <w:t>whilst thinking,</w:t>
      </w:r>
    </w:p>
    <w:p>
      <w:r>
        <w:rPr>
          <w:rFonts w:ascii="Arial" w:hAnsi="Arial" w:eastAsia="Arial"/>
          <w:b w:val="0"/>
          <w:sz w:val="22"/>
        </w:rPr>
        <w:t>what could she want from me?</w:t>
      </w:r>
    </w:p>
    <w:p>
      <w:r>
        <w:rPr>
          <w:rFonts w:ascii="Arial" w:hAnsi="Arial" w:eastAsia="Arial"/>
          <w:b w:val="0"/>
          <w:sz w:val="22"/>
        </w:rPr>
        <w:t>What could I offer her,</w:t>
      </w:r>
    </w:p>
    <w:p>
      <w:r>
        <w:rPr>
          <w:rFonts w:ascii="Arial" w:hAnsi="Arial" w:eastAsia="Arial"/>
          <w:b w:val="0"/>
          <w:sz w:val="22"/>
        </w:rPr>
        <w:t>for I am not a beauty as she,</w:t>
      </w:r>
    </w:p>
    <w:p>
      <w:r>
        <w:rPr>
          <w:rFonts w:ascii="Arial" w:hAnsi="Arial" w:eastAsia="Arial"/>
          <w:b w:val="0"/>
          <w:sz w:val="22"/>
        </w:rPr>
        <w:t>but I have my wiles and my mind,</w:t>
      </w:r>
    </w:p>
    <w:p>
      <w:r>
        <w:rPr>
          <w:rFonts w:ascii="Arial" w:hAnsi="Arial" w:eastAsia="Arial"/>
          <w:b w:val="0"/>
          <w:sz w:val="22"/>
        </w:rPr>
        <w:t>and although it was a moments conversation,</w:t>
      </w:r>
    </w:p>
    <w:p>
      <w:r>
        <w:rPr>
          <w:rFonts w:ascii="Arial" w:hAnsi="Arial" w:eastAsia="Arial"/>
          <w:b w:val="0"/>
          <w:sz w:val="22"/>
        </w:rPr>
        <w:t>a crossing of paths,</w:t>
      </w:r>
    </w:p>
    <w:p>
      <w:r>
        <w:rPr>
          <w:rFonts w:ascii="Arial" w:hAnsi="Arial" w:eastAsia="Arial"/>
          <w:b w:val="0"/>
          <w:sz w:val="22"/>
        </w:rPr>
        <w:t>visions of romance floated stupidly through my mind,</w:t>
      </w:r>
    </w:p>
    <w:p>
      <w:r>
        <w:rPr>
          <w:rFonts w:ascii="Arial" w:hAnsi="Arial" w:eastAsia="Arial"/>
          <w:b w:val="0"/>
          <w:sz w:val="22"/>
        </w:rPr>
        <w:t>and I was mesmerised, and I was beguiled,</w:t>
      </w:r>
    </w:p>
    <w:p>
      <w:r>
        <w:rPr>
          <w:rFonts w:ascii="Arial" w:hAnsi="Arial" w:eastAsia="Arial"/>
          <w:b w:val="0"/>
          <w:sz w:val="22"/>
        </w:rPr>
        <w:t>with fantasies of what could be,</w:t>
      </w:r>
    </w:p>
    <w:p>
      <w:r>
        <w:rPr>
          <w:rFonts w:ascii="Arial" w:hAnsi="Arial" w:eastAsia="Arial"/>
          <w:b w:val="0"/>
          <w:sz w:val="22"/>
        </w:rPr>
        <w:t>and probably hopeless dreams,</w:t>
      </w:r>
    </w:p>
    <w:p>
      <w:r>
        <w:rPr>
          <w:rFonts w:ascii="Arial" w:hAnsi="Arial" w:eastAsia="Arial"/>
          <w:b w:val="0"/>
          <w:sz w:val="22"/>
        </w:rPr>
        <w:t>hopeless dreams of her being genuine,</w:t>
      </w:r>
    </w:p>
    <w:p>
      <w:r>
        <w:rPr>
          <w:rFonts w:ascii="Arial" w:hAnsi="Arial" w:eastAsia="Arial"/>
          <w:b w:val="0"/>
          <w:sz w:val="22"/>
        </w:rPr>
        <w:t>oh, what beautiful torture,</w:t>
      </w:r>
    </w:p>
    <w:p>
      <w:r>
        <w:rPr>
          <w:rFonts w:ascii="Arial" w:hAnsi="Arial" w:eastAsia="Arial"/>
          <w:b w:val="0"/>
          <w:sz w:val="22"/>
        </w:rPr>
        <w:t>oh, the jaded me,</w:t>
      </w:r>
    </w:p>
    <w:p>
      <w:r>
        <w:rPr>
          <w:rFonts w:ascii="Arial" w:hAnsi="Arial" w:eastAsia="Arial"/>
          <w:b w:val="0"/>
          <w:sz w:val="22"/>
        </w:rPr>
        <w:t>the happy me,</w:t>
      </w:r>
    </w:p>
    <w:p>
      <w:r>
        <w:rPr>
          <w:rFonts w:ascii="Arial" w:hAnsi="Arial" w:eastAsia="Arial"/>
          <w:b w:val="0"/>
          <w:sz w:val="22"/>
        </w:rPr>
        <w:t>the hopeful me,</w:t>
      </w:r>
    </w:p>
    <w:p>
      <w:r>
        <w:rPr>
          <w:rFonts w:ascii="Arial" w:hAnsi="Arial" w:eastAsia="Arial"/>
          <w:b w:val="0"/>
          <w:sz w:val="22"/>
        </w:rPr>
        <w:t>walking away already with thoughts of she,</w:t>
      </w:r>
    </w:p>
    <w:p>
      <w:r>
        <w:rPr>
          <w:rFonts w:ascii="Arial" w:hAnsi="Arial" w:eastAsia="Arial"/>
          <w:b w:val="0"/>
          <w:sz w:val="22"/>
        </w:rPr>
        <w:t>and great romance on my mind,</w:t>
      </w:r>
    </w:p>
    <w:p>
      <w:r>
        <w:rPr>
          <w:rFonts w:ascii="Arial" w:hAnsi="Arial" w:eastAsia="Arial"/>
          <w:b w:val="0"/>
          <w:sz w:val="22"/>
        </w:rPr>
        <w:t>but the reality,</w:t>
      </w:r>
    </w:p>
    <w:p>
      <w:r>
        <w:rPr>
          <w:rFonts w:ascii="Arial" w:hAnsi="Arial" w:eastAsia="Arial"/>
          <w:b w:val="0"/>
          <w:sz w:val="22"/>
        </w:rPr>
        <w:t>what will it be?</w:t>
      </w:r>
    </w:p>
    <w:p>
      <w:r>
        <w:rPr>
          <w:rFonts w:ascii="Arial" w:hAnsi="Arial" w:eastAsia="Arial"/>
          <w:b w:val="0"/>
          <w:sz w:val="22"/>
        </w:rPr>
        <w:t>I will just have to cross my fingers and we shall see,</w:t>
      </w:r>
    </w:p>
    <w:p>
      <w:r>
        <w:rPr>
          <w:rFonts w:ascii="Arial" w:hAnsi="Arial" w:eastAsia="Arial"/>
          <w:b w:val="0"/>
          <w:sz w:val="22"/>
        </w:rPr>
        <w:t>we shall see what happens,</w:t>
      </w:r>
    </w:p>
    <w:p>
      <w:r>
        <w:rPr>
          <w:rFonts w:ascii="Arial" w:hAnsi="Arial" w:eastAsia="Arial"/>
          <w:b w:val="0"/>
          <w:sz w:val="22"/>
        </w:rPr>
        <w:t>all in good time.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