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Send me a letter please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Send me a letter.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Send me a letter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tell me how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tell me how your day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tell me what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tell me what you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bring some jollity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coronavirus,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depressing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Postman,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he needs the work you see.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