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Seems like nothing</w:t>
      </w:r>
    </w:p>
    <w:p/>
    <w:p>
      <w:r>
        <w:rPr>
          <w:rFonts w:ascii="Arial" w:hAnsi="Arial" w:eastAsia="Arial"/>
          <w:b w:val="0"/>
          <w:sz w:val="22"/>
        </w:rPr>
        <w:t>Seems like,</w:t>
      </w:r>
    </w:p>
    <w:p>
      <w:r>
        <w:rPr>
          <w:rFonts w:ascii="Arial" w:hAnsi="Arial" w:eastAsia="Arial"/>
          <w:b w:val="0"/>
          <w:sz w:val="22"/>
        </w:rPr>
        <w:t>seems like nothing,</w:t>
      </w:r>
    </w:p>
    <w:p>
      <w:r>
        <w:rPr>
          <w:rFonts w:ascii="Arial" w:hAnsi="Arial" w:eastAsia="Arial"/>
          <w:b w:val="0"/>
          <w:sz w:val="22"/>
        </w:rPr>
        <w:t>seems like nothing I know this feeling inside of me,</w:t>
      </w:r>
    </w:p>
    <w:p>
      <w:r>
        <w:rPr>
          <w:rFonts w:ascii="Arial" w:hAnsi="Arial" w:eastAsia="Arial"/>
          <w:b w:val="0"/>
          <w:sz w:val="22"/>
        </w:rPr>
        <w:t>this feeling of romance,</w:t>
      </w:r>
    </w:p>
    <w:p>
      <w:r>
        <w:rPr>
          <w:rFonts w:ascii="Arial" w:hAnsi="Arial" w:eastAsia="Arial"/>
          <w:b w:val="0"/>
          <w:sz w:val="22"/>
        </w:rPr>
        <w:t>for someone that I have never known,</w:t>
      </w:r>
    </w:p>
    <w:p>
      <w:r>
        <w:rPr>
          <w:rFonts w:ascii="Arial" w:hAnsi="Arial" w:eastAsia="Arial"/>
          <w:b w:val="0"/>
          <w:sz w:val="22"/>
        </w:rPr>
        <w:t>and a spark,</w:t>
      </w:r>
    </w:p>
    <w:p>
      <w:r>
        <w:rPr>
          <w:rFonts w:ascii="Arial" w:hAnsi="Arial" w:eastAsia="Arial"/>
          <w:b w:val="0"/>
          <w:sz w:val="22"/>
        </w:rPr>
        <w:t>a bright spark,</w:t>
      </w:r>
    </w:p>
    <w:p>
      <w:r>
        <w:rPr>
          <w:rFonts w:ascii="Arial" w:hAnsi="Arial" w:eastAsia="Arial"/>
          <w:b w:val="0"/>
          <w:sz w:val="22"/>
        </w:rPr>
        <w:t>a sensation,</w:t>
      </w:r>
    </w:p>
    <w:p>
      <w:r>
        <w:rPr>
          <w:rFonts w:ascii="Arial" w:hAnsi="Arial" w:eastAsia="Arial"/>
          <w:b w:val="0"/>
          <w:sz w:val="22"/>
        </w:rPr>
        <w:t>an emotion pouring out of nowhere,</w:t>
      </w:r>
    </w:p>
    <w:p>
      <w:r>
        <w:rPr>
          <w:rFonts w:ascii="Arial" w:hAnsi="Arial" w:eastAsia="Arial"/>
          <w:b w:val="0"/>
          <w:sz w:val="22"/>
        </w:rPr>
        <w:t>but where it came, I do not know,</w:t>
      </w:r>
    </w:p>
    <w:p>
      <w:r>
        <w:rPr>
          <w:rFonts w:ascii="Arial" w:hAnsi="Arial" w:eastAsia="Arial"/>
          <w:b w:val="0"/>
          <w:sz w:val="22"/>
        </w:rPr>
        <w:t>because it came upon me so quickly,</w:t>
      </w:r>
    </w:p>
    <w:p>
      <w:r>
        <w:rPr>
          <w:rFonts w:ascii="Arial" w:hAnsi="Arial" w:eastAsia="Arial"/>
          <w:b w:val="0"/>
          <w:sz w:val="22"/>
        </w:rPr>
        <w:t>one look,</w:t>
      </w:r>
    </w:p>
    <w:p>
      <w:r>
        <w:rPr>
          <w:rFonts w:ascii="Arial" w:hAnsi="Arial" w:eastAsia="Arial"/>
          <w:b w:val="0"/>
          <w:sz w:val="22"/>
        </w:rPr>
        <w:t>one quick look was all it took,</w:t>
      </w:r>
    </w:p>
    <w:p>
      <w:r>
        <w:rPr>
          <w:rFonts w:ascii="Arial" w:hAnsi="Arial" w:eastAsia="Arial"/>
          <w:b w:val="0"/>
          <w:sz w:val="22"/>
        </w:rPr>
        <w:t>and how quickly I was wrapped up in you,</w:t>
      </w:r>
    </w:p>
    <w:p>
      <w:r>
        <w:rPr>
          <w:rFonts w:ascii="Arial" w:hAnsi="Arial" w:eastAsia="Arial"/>
          <w:b w:val="0"/>
          <w:sz w:val="22"/>
        </w:rPr>
        <w:t>you with the long flowing hair,</w:t>
      </w:r>
    </w:p>
    <w:p>
      <w:r>
        <w:rPr>
          <w:rFonts w:ascii="Arial" w:hAnsi="Arial" w:eastAsia="Arial"/>
          <w:b w:val="0"/>
          <w:sz w:val="22"/>
        </w:rPr>
        <w:t>and eyes so beautiful,</w:t>
      </w:r>
    </w:p>
    <w:p>
      <w:r>
        <w:rPr>
          <w:rFonts w:ascii="Arial" w:hAnsi="Arial" w:eastAsia="Arial"/>
          <w:b w:val="0"/>
          <w:sz w:val="22"/>
        </w:rPr>
        <w:t>eyes of blue,</w:t>
      </w:r>
    </w:p>
    <w:p>
      <w:r>
        <w:rPr>
          <w:rFonts w:ascii="Arial" w:hAnsi="Arial" w:eastAsia="Arial"/>
          <w:b w:val="0"/>
          <w:sz w:val="22"/>
        </w:rPr>
        <w:t>oh, how incredible they are,</w:t>
      </w:r>
    </w:p>
    <w:p>
      <w:r>
        <w:rPr>
          <w:rFonts w:ascii="Arial" w:hAnsi="Arial" w:eastAsia="Arial"/>
          <w:b w:val="0"/>
          <w:sz w:val="22"/>
        </w:rPr>
        <w:t>and oh, how they pulled me towards you,</w:t>
      </w:r>
    </w:p>
    <w:p>
      <w:r>
        <w:rPr>
          <w:rFonts w:ascii="Arial" w:hAnsi="Arial" w:eastAsia="Arial"/>
          <w:b w:val="0"/>
          <w:sz w:val="22"/>
        </w:rPr>
        <w:t>yes, I could drown in them,</w:t>
      </w:r>
    </w:p>
    <w:p>
      <w:r>
        <w:rPr>
          <w:rFonts w:ascii="Arial" w:hAnsi="Arial" w:eastAsia="Arial"/>
          <w:b w:val="0"/>
          <w:sz w:val="22"/>
        </w:rPr>
        <w:t>and how my heart it feels in this instant,</w:t>
      </w:r>
    </w:p>
    <w:p>
      <w:r>
        <w:rPr>
          <w:rFonts w:ascii="Arial" w:hAnsi="Arial" w:eastAsia="Arial"/>
          <w:b w:val="0"/>
          <w:sz w:val="22"/>
        </w:rPr>
        <w:t>for from the start I knew,</w:t>
      </w:r>
    </w:p>
    <w:p>
      <w:r>
        <w:rPr>
          <w:rFonts w:ascii="Arial" w:hAnsi="Arial" w:eastAsia="Arial"/>
          <w:b w:val="0"/>
          <w:sz w:val="22"/>
        </w:rPr>
        <w:t>I knew it could be you, the one I could fall in love with,</w:t>
      </w:r>
    </w:p>
    <w:p>
      <w:r>
        <w:rPr>
          <w:rFonts w:ascii="Arial" w:hAnsi="Arial" w:eastAsia="Arial"/>
          <w:b w:val="0"/>
          <w:sz w:val="22"/>
        </w:rPr>
        <w:t>the one I could give my heart too,</w:t>
      </w:r>
    </w:p>
    <w:p>
      <w:r>
        <w:rPr>
          <w:rFonts w:ascii="Arial" w:hAnsi="Arial" w:eastAsia="Arial"/>
          <w:b w:val="0"/>
          <w:sz w:val="22"/>
        </w:rPr>
        <w:t>and in your eyes so blue,</w:t>
      </w:r>
    </w:p>
    <w:p>
      <w:r>
        <w:rPr>
          <w:rFonts w:ascii="Arial" w:hAnsi="Arial" w:eastAsia="Arial"/>
          <w:b w:val="0"/>
          <w:sz w:val="22"/>
        </w:rPr>
        <w:t>I could swim a thousand miles or two,</w:t>
      </w:r>
    </w:p>
    <w:p>
      <w:r>
        <w:rPr>
          <w:rFonts w:ascii="Arial" w:hAnsi="Arial" w:eastAsia="Arial"/>
          <w:b w:val="0"/>
          <w:sz w:val="22"/>
        </w:rPr>
        <w:t>your eyes so blue, like a tropical ocean and as warm too,</w:t>
      </w:r>
    </w:p>
    <w:p>
      <w:r>
        <w:rPr>
          <w:rFonts w:ascii="Arial" w:hAnsi="Arial" w:eastAsia="Arial"/>
          <w:b w:val="0"/>
          <w:sz w:val="22"/>
        </w:rPr>
        <w:t>and yes, I know it is rather quick,</w:t>
      </w:r>
    </w:p>
    <w:p>
      <w:r>
        <w:rPr>
          <w:rFonts w:ascii="Arial" w:hAnsi="Arial" w:eastAsia="Arial"/>
          <w:b w:val="0"/>
          <w:sz w:val="22"/>
        </w:rPr>
        <w:t>but I could love you If you could love me too,</w:t>
      </w:r>
    </w:p>
    <w:p>
      <w:r>
        <w:rPr>
          <w:rFonts w:ascii="Arial" w:hAnsi="Arial" w:eastAsia="Arial"/>
          <w:b w:val="0"/>
          <w:sz w:val="22"/>
        </w:rPr>
        <w:t>and although I do not wish to be presumptuous,</w:t>
      </w:r>
    </w:p>
    <w:p>
      <w:r>
        <w:rPr>
          <w:rFonts w:ascii="Arial" w:hAnsi="Arial" w:eastAsia="Arial"/>
          <w:b w:val="0"/>
          <w:sz w:val="22"/>
        </w:rPr>
        <w:t>the future could be so bright with you,</w:t>
      </w:r>
    </w:p>
    <w:p>
      <w:r>
        <w:rPr>
          <w:rFonts w:ascii="Arial" w:hAnsi="Arial" w:eastAsia="Arial"/>
          <w:b w:val="0"/>
          <w:sz w:val="22"/>
        </w:rPr>
        <w:t>and your smile and your radiance, it invigorates me already,</w:t>
      </w:r>
    </w:p>
    <w:p>
      <w:r>
        <w:rPr>
          <w:rFonts w:ascii="Arial" w:hAnsi="Arial" w:eastAsia="Arial"/>
          <w:b w:val="0"/>
          <w:sz w:val="22"/>
        </w:rPr>
        <w:t>and in your eyes, there is a gentle truth,</w:t>
      </w:r>
    </w:p>
    <w:p>
      <w:r>
        <w:rPr>
          <w:rFonts w:ascii="Arial" w:hAnsi="Arial" w:eastAsia="Arial"/>
          <w:b w:val="0"/>
          <w:sz w:val="22"/>
        </w:rPr>
        <w:t>and I will hope for the best,</w:t>
      </w:r>
    </w:p>
    <w:p>
      <w:r>
        <w:rPr>
          <w:rFonts w:ascii="Arial" w:hAnsi="Arial" w:eastAsia="Arial"/>
          <w:b w:val="0"/>
          <w:sz w:val="22"/>
        </w:rPr>
        <w:t>and I will hope we get a chance to spend some time together,</w:t>
      </w:r>
    </w:p>
    <w:p>
      <w:r>
        <w:rPr>
          <w:rFonts w:ascii="Arial" w:hAnsi="Arial" w:eastAsia="Arial"/>
          <w:b w:val="0"/>
          <w:sz w:val="22"/>
        </w:rPr>
        <w:t>just me and you,</w:t>
      </w:r>
    </w:p>
    <w:p>
      <w:r>
        <w:rPr>
          <w:rFonts w:ascii="Arial" w:hAnsi="Arial" w:eastAsia="Arial"/>
          <w:b w:val="0"/>
          <w:sz w:val="22"/>
        </w:rPr>
        <w:t>yes, because that would be an incredible thing,</w:t>
      </w:r>
    </w:p>
    <w:p>
      <w:r>
        <w:rPr>
          <w:rFonts w:ascii="Arial" w:hAnsi="Arial" w:eastAsia="Arial"/>
          <w:b w:val="0"/>
          <w:sz w:val="22"/>
        </w:rPr>
        <w:t>because how easily I could fall in love with you,</w:t>
      </w:r>
    </w:p>
    <w:p>
      <w:r>
        <w:rPr>
          <w:rFonts w:ascii="Arial" w:hAnsi="Arial" w:eastAsia="Arial"/>
          <w:b w:val="0"/>
          <w:sz w:val="22"/>
        </w:rPr>
        <w:t>yes, you with those eyes so blue,</w:t>
      </w:r>
    </w:p>
    <w:p>
      <w:r>
        <w:rPr>
          <w:rFonts w:ascii="Arial" w:hAnsi="Arial" w:eastAsia="Arial"/>
          <w:b w:val="0"/>
          <w:sz w:val="22"/>
        </w:rPr>
        <w:t>beautiful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