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Sedentary</w:t>
      </w:r>
    </w:p>
    <w:p/>
    <w:p>
      <w:r>
        <w:rPr>
          <w:rFonts w:ascii="Arial" w:hAnsi="Arial" w:eastAsia="Arial"/>
          <w:b w:val="0"/>
          <w:sz w:val="22"/>
        </w:rPr>
        <w:t>Sedentary fascinations,</w:t>
      </w:r>
    </w:p>
    <w:p>
      <w:r>
        <w:rPr>
          <w:rFonts w:ascii="Arial" w:hAnsi="Arial" w:eastAsia="Arial"/>
          <w:b w:val="0"/>
          <w:sz w:val="22"/>
        </w:rPr>
        <w:t>educated distractions,</w:t>
      </w:r>
    </w:p>
    <w:p>
      <w:r>
        <w:rPr>
          <w:rFonts w:ascii="Arial" w:hAnsi="Arial" w:eastAsia="Arial"/>
          <w:b w:val="0"/>
          <w:sz w:val="22"/>
        </w:rPr>
        <w:t>books filled with escapism and knowledge,</w:t>
      </w:r>
    </w:p>
    <w:p>
      <w:r>
        <w:rPr>
          <w:rFonts w:ascii="Arial" w:hAnsi="Arial" w:eastAsia="Arial"/>
          <w:b w:val="0"/>
          <w:sz w:val="22"/>
        </w:rPr>
        <w:t>and books that thrill and captivate,</w:t>
      </w:r>
    </w:p>
    <w:p>
      <w:r>
        <w:rPr>
          <w:rFonts w:ascii="Arial" w:hAnsi="Arial" w:eastAsia="Arial"/>
          <w:b w:val="0"/>
          <w:sz w:val="22"/>
        </w:rPr>
        <w:t>and that motivate,</w:t>
      </w:r>
    </w:p>
    <w:p>
      <w:r>
        <w:rPr>
          <w:rFonts w:ascii="Arial" w:hAnsi="Arial" w:eastAsia="Arial"/>
          <w:b w:val="0"/>
          <w:sz w:val="22"/>
        </w:rPr>
        <w:t>and that inspire,</w:t>
      </w:r>
    </w:p>
    <w:p>
      <w:r>
        <w:rPr>
          <w:rFonts w:ascii="Arial" w:hAnsi="Arial" w:eastAsia="Arial"/>
          <w:b w:val="0"/>
          <w:sz w:val="22"/>
        </w:rPr>
        <w:t>words upon pages,</w:t>
      </w:r>
    </w:p>
    <w:p>
      <w:r>
        <w:rPr>
          <w:rFonts w:ascii="Arial" w:hAnsi="Arial" w:eastAsia="Arial"/>
          <w:b w:val="0"/>
          <w:sz w:val="22"/>
        </w:rPr>
        <w:t>of ancient history and of current times,</w:t>
      </w:r>
    </w:p>
    <w:p>
      <w:r>
        <w:rPr>
          <w:rFonts w:ascii="Arial" w:hAnsi="Arial" w:eastAsia="Arial"/>
          <w:b w:val="0"/>
          <w:sz w:val="22"/>
        </w:rPr>
        <w:t>words evocative and provocative,</w:t>
      </w:r>
    </w:p>
    <w:p>
      <w:r>
        <w:rPr>
          <w:rFonts w:ascii="Arial" w:hAnsi="Arial" w:eastAsia="Arial"/>
          <w:b w:val="0"/>
          <w:sz w:val="22"/>
        </w:rPr>
        <w:t>and elegant, and beautiful,</w:t>
      </w:r>
    </w:p>
    <w:p>
      <w:r>
        <w:rPr>
          <w:rFonts w:ascii="Arial" w:hAnsi="Arial" w:eastAsia="Arial"/>
          <w:b w:val="0"/>
          <w:sz w:val="22"/>
        </w:rPr>
        <w:t>and intelligent and well written,</w:t>
      </w:r>
    </w:p>
    <w:p>
      <w:r>
        <w:rPr>
          <w:rFonts w:ascii="Arial" w:hAnsi="Arial" w:eastAsia="Arial"/>
          <w:b w:val="0"/>
          <w:sz w:val="22"/>
        </w:rPr>
        <w:t>words that fill you with desire,</w:t>
      </w:r>
    </w:p>
    <w:p>
      <w:r>
        <w:rPr>
          <w:rFonts w:ascii="Arial" w:hAnsi="Arial" w:eastAsia="Arial"/>
          <w:b w:val="0"/>
          <w:sz w:val="22"/>
        </w:rPr>
        <w:t>the desire to learn more,</w:t>
      </w:r>
    </w:p>
    <w:p>
      <w:r>
        <w:rPr>
          <w:rFonts w:ascii="Arial" w:hAnsi="Arial" w:eastAsia="Arial"/>
          <w:b w:val="0"/>
          <w:sz w:val="22"/>
        </w:rPr>
        <w:t>to travel more,</w:t>
      </w:r>
    </w:p>
    <w:p>
      <w:r>
        <w:rPr>
          <w:rFonts w:ascii="Arial" w:hAnsi="Arial" w:eastAsia="Arial"/>
          <w:b w:val="0"/>
          <w:sz w:val="22"/>
        </w:rPr>
        <w:t>and to write,</w:t>
      </w:r>
    </w:p>
    <w:p>
      <w:r>
        <w:rPr>
          <w:rFonts w:ascii="Arial" w:hAnsi="Arial" w:eastAsia="Arial"/>
          <w:b w:val="0"/>
          <w:sz w:val="22"/>
        </w:rPr>
        <w:t>and to share your own thoughts and words and stories,</w:t>
      </w:r>
    </w:p>
    <w:p>
      <w:r>
        <w:rPr>
          <w:rFonts w:ascii="Arial" w:hAnsi="Arial" w:eastAsia="Arial"/>
          <w:b w:val="0"/>
          <w:sz w:val="22"/>
        </w:rPr>
        <w:t>words that take people away from the stresses of life,</w:t>
      </w:r>
    </w:p>
    <w:p>
      <w:r>
        <w:rPr>
          <w:rFonts w:ascii="Arial" w:hAnsi="Arial" w:eastAsia="Arial"/>
          <w:b w:val="0"/>
          <w:sz w:val="22"/>
        </w:rPr>
        <w:t>words that take people away from the strife,</w:t>
      </w:r>
    </w:p>
    <w:p>
      <w:r>
        <w:rPr>
          <w:rFonts w:ascii="Arial" w:hAnsi="Arial" w:eastAsia="Arial"/>
          <w:b w:val="0"/>
          <w:sz w:val="22"/>
        </w:rPr>
        <w:t>words that you pour over with excitement,</w:t>
      </w:r>
    </w:p>
    <w:p>
      <w:r>
        <w:rPr>
          <w:rFonts w:ascii="Arial" w:hAnsi="Arial" w:eastAsia="Arial"/>
          <w:b w:val="0"/>
          <w:sz w:val="22"/>
        </w:rPr>
        <w:t>written upon your face,</w:t>
      </w:r>
    </w:p>
    <w:p>
      <w:r>
        <w:rPr>
          <w:rFonts w:ascii="Arial" w:hAnsi="Arial" w:eastAsia="Arial"/>
          <w:b w:val="0"/>
          <w:sz w:val="22"/>
        </w:rPr>
        <w:t>words that you pour over quizzically,</w:t>
      </w:r>
    </w:p>
    <w:p>
      <w:r>
        <w:rPr>
          <w:rFonts w:ascii="Arial" w:hAnsi="Arial" w:eastAsia="Arial"/>
          <w:b w:val="0"/>
          <w:sz w:val="22"/>
        </w:rPr>
        <w:t>words that you wonder about and learn for the first time,</w:t>
      </w:r>
    </w:p>
    <w:p>
      <w:r>
        <w:rPr>
          <w:rFonts w:ascii="Arial" w:hAnsi="Arial" w:eastAsia="Arial"/>
          <w:b w:val="0"/>
          <w:sz w:val="22"/>
        </w:rPr>
        <w:t>words that fill you with desire,</w:t>
      </w:r>
    </w:p>
    <w:p>
      <w:r>
        <w:rPr>
          <w:rFonts w:ascii="Arial" w:hAnsi="Arial" w:eastAsia="Arial"/>
          <w:b w:val="0"/>
          <w:sz w:val="22"/>
        </w:rPr>
        <w:t>words that you can take anywhere,</w:t>
      </w:r>
    </w:p>
    <w:p>
      <w:r>
        <w:rPr>
          <w:rFonts w:ascii="Arial" w:hAnsi="Arial" w:eastAsia="Arial"/>
          <w:b w:val="0"/>
          <w:sz w:val="22"/>
        </w:rPr>
        <w:t>and anytime,</w:t>
      </w:r>
    </w:p>
    <w:p>
      <w:r>
        <w:rPr>
          <w:rFonts w:ascii="Arial" w:hAnsi="Arial" w:eastAsia="Arial"/>
          <w:b w:val="0"/>
          <w:sz w:val="22"/>
        </w:rPr>
        <w:t>and anyplace,</w:t>
      </w:r>
    </w:p>
    <w:p>
      <w:r>
        <w:rPr>
          <w:rFonts w:ascii="Arial" w:hAnsi="Arial" w:eastAsia="Arial"/>
          <w:b w:val="0"/>
          <w:sz w:val="22"/>
        </w:rPr>
        <w:t>yes, words and languages,</w:t>
      </w:r>
    </w:p>
    <w:p>
      <w:r>
        <w:rPr>
          <w:rFonts w:ascii="Arial" w:hAnsi="Arial" w:eastAsia="Arial"/>
          <w:b w:val="0"/>
          <w:sz w:val="22"/>
        </w:rPr>
        <w:t>what a thrill,</w:t>
      </w:r>
    </w:p>
    <w:p>
      <w:r>
        <w:rPr>
          <w:rFonts w:ascii="Arial" w:hAnsi="Arial" w:eastAsia="Arial"/>
          <w:b w:val="0"/>
          <w:sz w:val="22"/>
        </w:rPr>
        <w:t>what an education,</w:t>
      </w:r>
    </w:p>
    <w:p>
      <w:r>
        <w:rPr>
          <w:rFonts w:ascii="Arial" w:hAnsi="Arial" w:eastAsia="Arial"/>
          <w:b w:val="0"/>
          <w:sz w:val="22"/>
        </w:rPr>
        <w:t>what fascination, what captivation,</w:t>
      </w:r>
    </w:p>
    <w:p>
      <w:r>
        <w:rPr>
          <w:rFonts w:ascii="Arial" w:hAnsi="Arial" w:eastAsia="Arial"/>
          <w:b w:val="0"/>
          <w:sz w:val="22"/>
        </w:rPr>
        <w:t>what magic in all languages,</w:t>
      </w:r>
    </w:p>
    <w:p>
      <w:r>
        <w:rPr>
          <w:rFonts w:ascii="Arial" w:hAnsi="Arial" w:eastAsia="Arial"/>
          <w:b w:val="0"/>
          <w:sz w:val="22"/>
        </w:rPr>
        <w:t>that do describe, places and faces,</w:t>
      </w:r>
    </w:p>
    <w:p>
      <w:r>
        <w:rPr>
          <w:rFonts w:ascii="Arial" w:hAnsi="Arial" w:eastAsia="Arial"/>
          <w:b w:val="0"/>
          <w:sz w:val="22"/>
        </w:rPr>
        <w:t>and feelings and emotions and states of minds,</w:t>
      </w:r>
    </w:p>
    <w:p>
      <w:r>
        <w:rPr>
          <w:rFonts w:ascii="Arial" w:hAnsi="Arial" w:eastAsia="Arial"/>
          <w:b w:val="0"/>
          <w:sz w:val="22"/>
        </w:rPr>
        <w:t>yes, oh, what wonderful sedentary possibilities,</w:t>
      </w:r>
    </w:p>
    <w:p>
      <w:r>
        <w:rPr>
          <w:rFonts w:ascii="Arial" w:hAnsi="Arial" w:eastAsia="Arial"/>
          <w:b w:val="0"/>
          <w:sz w:val="22"/>
        </w:rPr>
        <w:t>there are in books,</w:t>
      </w:r>
    </w:p>
    <w:p>
      <w:r>
        <w:rPr>
          <w:rFonts w:ascii="Arial" w:hAnsi="Arial" w:eastAsia="Arial"/>
          <w:b w:val="0"/>
          <w:sz w:val="22"/>
        </w:rPr>
        <w:t>where you can happily lose yourself,</w:t>
      </w:r>
    </w:p>
    <w:p>
      <w:r>
        <w:rPr>
          <w:rFonts w:ascii="Arial" w:hAnsi="Arial" w:eastAsia="Arial"/>
          <w:b w:val="0"/>
          <w:sz w:val="22"/>
        </w:rPr>
        <w:t>and so easily forget the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