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Seagulls</w:t>
      </w:r>
    </w:p>
    <w:p/>
    <w:p>
      <w:r>
        <w:rPr>
          <w:rFonts w:ascii="Arial" w:hAnsi="Arial" w:eastAsia="Arial"/>
          <w:b w:val="0"/>
          <w:sz w:val="22"/>
        </w:rPr>
        <w:t>Seagulls they cry above us all,</w:t>
      </w:r>
    </w:p>
    <w:p>
      <w:r>
        <w:rPr>
          <w:rFonts w:ascii="Arial" w:hAnsi="Arial" w:eastAsia="Arial"/>
          <w:b w:val="0"/>
          <w:sz w:val="22"/>
        </w:rPr>
        <w:t>and they sweep beautifully,</w:t>
      </w:r>
    </w:p>
    <w:p>
      <w:r>
        <w:rPr>
          <w:rFonts w:ascii="Arial" w:hAnsi="Arial" w:eastAsia="Arial"/>
          <w:b w:val="0"/>
          <w:sz w:val="22"/>
        </w:rPr>
        <w:t>in their elegance across the skies,</w:t>
      </w:r>
    </w:p>
    <w:p>
      <w:r>
        <w:rPr>
          <w:rFonts w:ascii="Arial" w:hAnsi="Arial" w:eastAsia="Arial"/>
          <w:b w:val="0"/>
          <w:sz w:val="22"/>
        </w:rPr>
        <w:t>and the clouds above they are sublime,</w:t>
      </w:r>
    </w:p>
    <w:p>
      <w:r>
        <w:rPr>
          <w:rFonts w:ascii="Arial" w:hAnsi="Arial" w:eastAsia="Arial"/>
          <w:b w:val="0"/>
          <w:sz w:val="22"/>
        </w:rPr>
        <w:t>as the sun shines down,</w:t>
      </w:r>
    </w:p>
    <w:p>
      <w:r>
        <w:rPr>
          <w:rFonts w:ascii="Arial" w:hAnsi="Arial" w:eastAsia="Arial"/>
          <w:b w:val="0"/>
          <w:sz w:val="22"/>
        </w:rPr>
        <w:t>and we stand on the beach,</w:t>
      </w:r>
    </w:p>
    <w:p>
      <w:r>
        <w:rPr>
          <w:rFonts w:ascii="Arial" w:hAnsi="Arial" w:eastAsia="Arial"/>
          <w:b w:val="0"/>
          <w:sz w:val="22"/>
        </w:rPr>
        <w:t>and we look at the sea,</w:t>
      </w:r>
    </w:p>
    <w:p>
      <w:r>
        <w:rPr>
          <w:rFonts w:ascii="Arial" w:hAnsi="Arial" w:eastAsia="Arial"/>
          <w:b w:val="0"/>
          <w:sz w:val="22"/>
        </w:rPr>
        <w:t>and we paddle in the waves,</w:t>
      </w:r>
    </w:p>
    <w:p>
      <w:r>
        <w:rPr>
          <w:rFonts w:ascii="Arial" w:hAnsi="Arial" w:eastAsia="Arial"/>
          <w:b w:val="0"/>
          <w:sz w:val="22"/>
        </w:rPr>
        <w:t>and as the sensation of the water wash over us,</w:t>
      </w:r>
    </w:p>
    <w:p>
      <w:r>
        <w:rPr>
          <w:rFonts w:ascii="Arial" w:hAnsi="Arial" w:eastAsia="Arial"/>
          <w:b w:val="0"/>
          <w:sz w:val="22"/>
        </w:rPr>
        <w:t>and what a relief it is on a hot summer’s day,</w:t>
      </w:r>
    </w:p>
    <w:p>
      <w:r>
        <w:rPr>
          <w:rFonts w:ascii="Arial" w:hAnsi="Arial" w:eastAsia="Arial"/>
          <w:b w:val="0"/>
          <w:sz w:val="22"/>
        </w:rPr>
        <w:t>and so gloriously cool,</w:t>
      </w:r>
    </w:p>
    <w:p>
      <w:r>
        <w:rPr>
          <w:rFonts w:ascii="Arial" w:hAnsi="Arial" w:eastAsia="Arial"/>
          <w:b w:val="0"/>
          <w:sz w:val="22"/>
        </w:rPr>
        <w:t>and beautiful,</w:t>
      </w:r>
    </w:p>
    <w:p>
      <w:r>
        <w:rPr>
          <w:rFonts w:ascii="Arial" w:hAnsi="Arial" w:eastAsia="Arial"/>
          <w:b w:val="0"/>
          <w:sz w:val="22"/>
        </w:rPr>
        <w:t>and the sand around our feet is glorious in colour,</w:t>
      </w:r>
    </w:p>
    <w:p>
      <w:r>
        <w:rPr>
          <w:rFonts w:ascii="Arial" w:hAnsi="Arial" w:eastAsia="Arial"/>
          <w:b w:val="0"/>
          <w:sz w:val="22"/>
        </w:rPr>
        <w:t>and how happy we are in the delights,</w:t>
      </w:r>
    </w:p>
    <w:p>
      <w:r>
        <w:rPr>
          <w:rFonts w:ascii="Arial" w:hAnsi="Arial" w:eastAsia="Arial"/>
          <w:b w:val="0"/>
          <w:sz w:val="22"/>
        </w:rPr>
        <w:t>as the waves crash gently upon the shore,</w:t>
      </w:r>
    </w:p>
    <w:p>
      <w:r>
        <w:rPr>
          <w:rFonts w:ascii="Arial" w:hAnsi="Arial" w:eastAsia="Arial"/>
          <w:b w:val="0"/>
          <w:sz w:val="22"/>
        </w:rPr>
        <w:t>and we look out to sea,</w:t>
      </w:r>
    </w:p>
    <w:p>
      <w:r>
        <w:rPr>
          <w:rFonts w:ascii="Arial" w:hAnsi="Arial" w:eastAsia="Arial"/>
          <w:b w:val="0"/>
          <w:sz w:val="22"/>
        </w:rPr>
        <w:t>and see the boats bobbing up and down,</w:t>
      </w:r>
    </w:p>
    <w:p>
      <w:r>
        <w:rPr>
          <w:rFonts w:ascii="Arial" w:hAnsi="Arial" w:eastAsia="Arial"/>
          <w:b w:val="0"/>
          <w:sz w:val="22"/>
        </w:rPr>
        <w:t>headed for distant shores,</w:t>
      </w:r>
    </w:p>
    <w:p>
      <w:r>
        <w:rPr>
          <w:rFonts w:ascii="Arial" w:hAnsi="Arial" w:eastAsia="Arial"/>
          <w:b w:val="0"/>
          <w:sz w:val="22"/>
        </w:rPr>
        <w:t>headed away for pleasure,</w:t>
      </w:r>
    </w:p>
    <w:p>
      <w:r>
        <w:rPr>
          <w:rFonts w:ascii="Arial" w:hAnsi="Arial" w:eastAsia="Arial"/>
          <w:b w:val="0"/>
          <w:sz w:val="22"/>
        </w:rPr>
        <w:t>headed to deliver goods to places far away,</w:t>
      </w:r>
    </w:p>
    <w:p>
      <w:r>
        <w:rPr>
          <w:rFonts w:ascii="Arial" w:hAnsi="Arial" w:eastAsia="Arial"/>
          <w:b w:val="0"/>
          <w:sz w:val="22"/>
        </w:rPr>
        <w:t>working hard at full speed,</w:t>
      </w:r>
    </w:p>
    <w:p>
      <w:r>
        <w:rPr>
          <w:rFonts w:ascii="Arial" w:hAnsi="Arial" w:eastAsia="Arial"/>
          <w:b w:val="0"/>
          <w:sz w:val="22"/>
        </w:rPr>
        <w:t>as we relax,</w:t>
      </w:r>
    </w:p>
    <w:p>
      <w:r>
        <w:rPr>
          <w:rFonts w:ascii="Arial" w:hAnsi="Arial" w:eastAsia="Arial"/>
          <w:b w:val="0"/>
          <w:sz w:val="22"/>
        </w:rPr>
        <w:t>and we are in no hurry at all,</w:t>
      </w:r>
    </w:p>
    <w:p>
      <w:r>
        <w:rPr>
          <w:rFonts w:ascii="Arial" w:hAnsi="Arial" w:eastAsia="Arial"/>
          <w:b w:val="0"/>
          <w:sz w:val="22"/>
        </w:rPr>
        <w:t>and we laugh and we splash and joke,</w:t>
      </w:r>
    </w:p>
    <w:p>
      <w:r>
        <w:rPr>
          <w:rFonts w:ascii="Arial" w:hAnsi="Arial" w:eastAsia="Arial"/>
          <w:b w:val="0"/>
          <w:sz w:val="22"/>
        </w:rPr>
        <w:t>and take our time,</w:t>
      </w:r>
    </w:p>
    <w:p>
      <w:r>
        <w:rPr>
          <w:rFonts w:ascii="Arial" w:hAnsi="Arial" w:eastAsia="Arial"/>
          <w:b w:val="0"/>
          <w:sz w:val="22"/>
        </w:rPr>
        <w:t>in the relaxation we find,</w:t>
      </w:r>
    </w:p>
    <w:p>
      <w:r>
        <w:rPr>
          <w:rFonts w:ascii="Arial" w:hAnsi="Arial" w:eastAsia="Arial"/>
          <w:b w:val="0"/>
          <w:sz w:val="22"/>
        </w:rPr>
        <w:t>by the seaside, in the waves,</w:t>
      </w:r>
    </w:p>
    <w:p>
      <w:r>
        <w:rPr>
          <w:rFonts w:ascii="Arial" w:hAnsi="Arial" w:eastAsia="Arial"/>
          <w:b w:val="0"/>
          <w:sz w:val="22"/>
        </w:rPr>
        <w:t>the waves so glorious and cool.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