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Scream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broke the peace with a scream,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shattered the night and turned,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the light and you awoke from a terrible dream,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looked at the stars,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moon and you rubbed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realised that you had woken too soon,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mind was not of your control,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so, you pointed at the sky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angrily asked what it was doing and why,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gave no answer,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swore it was to blame for whispering to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inconsiderate and rude.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what will you do, now what will you do?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Whisper at the moon when it is asleep,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tell it the earth is much better,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give the moon nightmares too?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