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Scrabble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Close the door,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close the windows,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outside it is war,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a war on common sense and logic,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 brain suffers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it is indoors,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our cups of tea and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without fear,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without fear of illiteracy,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out there it is a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sea of linguistic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disgusting it is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disgusting this linguistic barbarity,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you know that when they use words out there,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cut them in half and abbreviate them,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it is disgusting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is why I am in here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dictionary,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scrabble and civility,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it is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we can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drink,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play until we with our double vision,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making 14 letter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are as drunk as can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