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Say it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Say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say it like you mean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let me believe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let me truly believe,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 am on the edge of the precipice,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feel uneasy,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feel uncertain where we are in our relationship,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want to know where we stand,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not too much to ask is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well, it isn't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are we to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are we to continue together,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please do not pussy foot around,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just tell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tell me, are we to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are we to be us,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are we to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are we to be you and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are we to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please, do tell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 see you before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are blank faced,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unfortunately cannot tell what you are thinking,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no, I cannot,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please,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quickly,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please, quickly put me out of my misery,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please do,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lately the road has been rocky,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although lately things have started to settle down,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there is still that uncertainty in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do not like to be lost,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have no wish to be a sad faced clown,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certainly am not happy with misery,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please, do tell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are we to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are we to be you and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are we to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please, do tell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beg of thee,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are we to continue to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and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us and we,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please do hurry,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relieve me of this uncertainty,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 cannot take it anymore,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driving me to the edge of insanity,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 how painful this not knowing it is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please,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please, do tell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I beg of thee,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 love thee,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are we to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are we to be?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the agony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the agony.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Please,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please end it all now,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please end this awkward silence,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because, oh, woe is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only I hope, temporarily,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please,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please, do tell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are we to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are we to be you and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please,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please,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please,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am almost on my knees,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please do tell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beg of thee,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please let me know are we to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please,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please end this agony,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this agony of not knowing,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my heart it cannot take anymore,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wish to know which direction we are going,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are we,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are we going to go our separate ways,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hope not,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truly do not,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that thought,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is horrific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this feeling,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of not knowing it is killing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please,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beg of thee,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please, put me out of my misery,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are we to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are we to continue to be, you and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are we to be us,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are we to be together,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please give me a word or two from your lips,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a word or two,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confirmation,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we are to continue together,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now, that would be heaven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heaven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much better than this moment of quiet indecision,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the agony,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please do tell me are we to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beg of thee,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are we to continue to be you and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our relationship,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our relationship that right now seems to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floating on an unending sea,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 unending sea of uncertainty.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