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Save me</w:t>
      </w:r>
    </w:p>
    <w:p/>
    <w:p>
      <w:r>
        <w:rPr>
          <w:rFonts w:ascii="Arial" w:hAnsi="Arial" w:eastAsia="Arial"/>
          <w:b w:val="0"/>
          <w:sz w:val="22"/>
        </w:rPr>
        <w:t>Hey waitress, please, save me a piece of the pie,</w:t>
      </w:r>
    </w:p>
    <w:p>
      <w:r>
        <w:rPr>
          <w:rFonts w:ascii="Arial" w:hAnsi="Arial" w:eastAsia="Arial"/>
          <w:b w:val="0"/>
          <w:sz w:val="22"/>
        </w:rPr>
        <w:t>it has been tempting me since earlier,</w:t>
      </w:r>
    </w:p>
    <w:p>
      <w:r>
        <w:rPr>
          <w:rFonts w:ascii="Arial" w:hAnsi="Arial" w:eastAsia="Arial"/>
          <w:b w:val="0"/>
          <w:sz w:val="22"/>
        </w:rPr>
        <w:t>when I walked on by,</w:t>
      </w:r>
    </w:p>
    <w:p>
      <w:r>
        <w:rPr>
          <w:rFonts w:ascii="Arial" w:hAnsi="Arial" w:eastAsia="Arial"/>
          <w:b w:val="0"/>
          <w:sz w:val="22"/>
        </w:rPr>
        <w:t>but I have to go outside and smoke and try not to cry,</w:t>
      </w:r>
    </w:p>
    <w:p>
      <w:r>
        <w:rPr>
          <w:rFonts w:ascii="Arial" w:hAnsi="Arial" w:eastAsia="Arial"/>
          <w:b w:val="0"/>
          <w:sz w:val="22"/>
        </w:rPr>
        <w:t>because my wife she wants a divorce,</w:t>
      </w:r>
    </w:p>
    <w:p>
      <w:r>
        <w:rPr>
          <w:rFonts w:ascii="Arial" w:hAnsi="Arial" w:eastAsia="Arial"/>
          <w:b w:val="0"/>
          <w:sz w:val="22"/>
        </w:rPr>
        <w:t>and of course,</w:t>
      </w:r>
    </w:p>
    <w:p>
      <w:r>
        <w:rPr>
          <w:rFonts w:ascii="Arial" w:hAnsi="Arial" w:eastAsia="Arial"/>
          <w:b w:val="0"/>
          <w:sz w:val="22"/>
        </w:rPr>
        <w:t>she has bled me dry,</w:t>
      </w:r>
    </w:p>
    <w:p>
      <w:r>
        <w:rPr>
          <w:rFonts w:ascii="Arial" w:hAnsi="Arial" w:eastAsia="Arial"/>
          <w:b w:val="0"/>
          <w:sz w:val="22"/>
        </w:rPr>
        <w:t>and I do not mind of course,</w:t>
      </w:r>
    </w:p>
    <w:p>
      <w:r>
        <w:rPr>
          <w:rFonts w:ascii="Arial" w:hAnsi="Arial" w:eastAsia="Arial"/>
          <w:b w:val="0"/>
          <w:sz w:val="22"/>
        </w:rPr>
        <w:t>and it is only sarcasm in my voice,</w:t>
      </w:r>
    </w:p>
    <w:p>
      <w:r>
        <w:rPr>
          <w:rFonts w:ascii="Arial" w:hAnsi="Arial" w:eastAsia="Arial"/>
          <w:b w:val="0"/>
          <w:sz w:val="22"/>
        </w:rPr>
        <w:t>and I have nothing much,</w:t>
      </w:r>
    </w:p>
    <w:p>
      <w:r>
        <w:rPr>
          <w:rFonts w:ascii="Arial" w:hAnsi="Arial" w:eastAsia="Arial"/>
          <w:b w:val="0"/>
          <w:sz w:val="22"/>
        </w:rPr>
        <w:t>and I've been losing weight like horses run out of the barn,</w:t>
      </w:r>
    </w:p>
    <w:p>
      <w:r>
        <w:rPr>
          <w:rFonts w:ascii="Arial" w:hAnsi="Arial" w:eastAsia="Arial"/>
          <w:b w:val="0"/>
          <w:sz w:val="22"/>
        </w:rPr>
        <w:t>at a rapid rate,</w:t>
      </w:r>
    </w:p>
    <w:p>
      <w:r>
        <w:rPr>
          <w:rFonts w:ascii="Arial" w:hAnsi="Arial" w:eastAsia="Arial"/>
          <w:b w:val="0"/>
          <w:sz w:val="22"/>
        </w:rPr>
        <w:t>and without a pause,</w:t>
      </w:r>
    </w:p>
    <w:p>
      <w:r>
        <w:rPr>
          <w:rFonts w:ascii="Arial" w:hAnsi="Arial" w:eastAsia="Arial"/>
          <w:b w:val="0"/>
          <w:sz w:val="22"/>
        </w:rPr>
        <w:t>since she proposed divorce to me,</w:t>
      </w:r>
    </w:p>
    <w:p>
      <w:r>
        <w:rPr>
          <w:rFonts w:ascii="Arial" w:hAnsi="Arial" w:eastAsia="Arial"/>
          <w:b w:val="0"/>
          <w:sz w:val="22"/>
        </w:rPr>
        <w:t>and we could only agree,</w:t>
      </w:r>
    </w:p>
    <w:p>
      <w:r>
        <w:rPr>
          <w:rFonts w:ascii="Arial" w:hAnsi="Arial" w:eastAsia="Arial"/>
          <w:b w:val="0"/>
          <w:sz w:val="22"/>
        </w:rPr>
        <w:t>to disagree of course,</w:t>
      </w:r>
    </w:p>
    <w:p>
      <w:r>
        <w:rPr>
          <w:rFonts w:ascii="Arial" w:hAnsi="Arial" w:eastAsia="Arial"/>
          <w:b w:val="0"/>
          <w:sz w:val="22"/>
        </w:rPr>
        <w:t>but I love her still,</w:t>
      </w:r>
    </w:p>
    <w:p>
      <w:r>
        <w:rPr>
          <w:rFonts w:ascii="Arial" w:hAnsi="Arial" w:eastAsia="Arial"/>
          <w:b w:val="0"/>
          <w:sz w:val="22"/>
        </w:rPr>
        <w:t>and sadly, the reality is that she still wants a divorce,</w:t>
      </w:r>
    </w:p>
    <w:p>
      <w:r>
        <w:rPr>
          <w:rFonts w:ascii="Arial" w:hAnsi="Arial" w:eastAsia="Arial"/>
          <w:b w:val="0"/>
          <w:sz w:val="22"/>
        </w:rPr>
        <w:t>and I need to put on weight,</w:t>
      </w:r>
    </w:p>
    <w:p>
      <w:r>
        <w:rPr>
          <w:rFonts w:ascii="Arial" w:hAnsi="Arial" w:eastAsia="Arial"/>
          <w:b w:val="0"/>
          <w:sz w:val="22"/>
        </w:rPr>
        <w:t>so, please save me a piece of the pie,</w:t>
      </w:r>
    </w:p>
    <w:p>
      <w:r>
        <w:rPr>
          <w:rFonts w:ascii="Arial" w:hAnsi="Arial" w:eastAsia="Arial"/>
          <w:b w:val="0"/>
          <w:sz w:val="22"/>
        </w:rPr>
        <w:t>because I need to fatten up,</w:t>
      </w:r>
    </w:p>
    <w:p>
      <w:r>
        <w:rPr>
          <w:rFonts w:ascii="Arial" w:hAnsi="Arial" w:eastAsia="Arial"/>
          <w:b w:val="0"/>
          <w:sz w:val="22"/>
        </w:rPr>
        <w:t>and I need to find,</w:t>
      </w:r>
    </w:p>
    <w:p>
      <w:r>
        <w:rPr>
          <w:rFonts w:ascii="Arial" w:hAnsi="Arial" w:eastAsia="Arial"/>
          <w:b w:val="0"/>
          <w:sz w:val="22"/>
        </w:rPr>
        <w:t>a sugar mummy,</w:t>
      </w:r>
    </w:p>
    <w:p>
      <w:r>
        <w:rPr>
          <w:rFonts w:ascii="Arial" w:hAnsi="Arial" w:eastAsia="Arial"/>
          <w:b w:val="0"/>
          <w:sz w:val="22"/>
        </w:rPr>
        <w:t>because my wife of course has bled me dry,</w:t>
      </w:r>
    </w:p>
    <w:p>
      <w:r>
        <w:rPr>
          <w:rFonts w:ascii="Arial" w:hAnsi="Arial" w:eastAsia="Arial"/>
          <w:b w:val="0"/>
          <w:sz w:val="22"/>
        </w:rPr>
        <w:t>and left me with an empty bank account,</w:t>
      </w:r>
    </w:p>
    <w:p>
      <w:r>
        <w:rPr>
          <w:rFonts w:ascii="Arial" w:hAnsi="Arial" w:eastAsia="Arial"/>
          <w:b w:val="0"/>
          <w:sz w:val="22"/>
        </w:rPr>
        <w:t>and only wanting to cry,</w:t>
      </w:r>
    </w:p>
    <w:p>
      <w:r>
        <w:rPr>
          <w:rFonts w:ascii="Arial" w:hAnsi="Arial" w:eastAsia="Arial"/>
          <w:b w:val="0"/>
          <w:sz w:val="22"/>
        </w:rPr>
        <w:t>so, please waitress, please save me a piece of the pie,</w:t>
      </w:r>
    </w:p>
    <w:p>
      <w:r>
        <w:rPr>
          <w:rFonts w:ascii="Arial" w:hAnsi="Arial" w:eastAsia="Arial"/>
          <w:b w:val="0"/>
          <w:sz w:val="22"/>
        </w:rPr>
        <w:t>well, unless you wish to see a grown man cry.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