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Sat here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Sat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uncomfortable,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here and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me and you at a party,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keep trying to talk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me sitting uncomfortably,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sitting uncomfortably,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seem to have a knack,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eradicating interest from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as dull as dishwater,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hear your voice,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makes me blankly stare,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try not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try to feign interest in what you are saying,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try to be engaging,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my brain switches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eagerly looking,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someone else to talk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anyone more interesting,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anyone with something fascinating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seem to have scared everyone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please dear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come and rescue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let me die of boredom any longer,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please, please do not let me die this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