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Sartorial</w:t>
      </w:r>
    </w:p>
    <w:p/>
    <w:p>
      <w:r>
        <w:rPr>
          <w:rFonts w:ascii="Arial" w:hAnsi="Arial" w:eastAsia="Arial"/>
          <w:b w:val="0"/>
          <w:sz w:val="22"/>
        </w:rPr>
        <w:t>Such sartorial elegance is rarely seen,</w:t>
      </w:r>
    </w:p>
    <w:p>
      <w:r>
        <w:rPr>
          <w:rFonts w:ascii="Arial" w:hAnsi="Arial" w:eastAsia="Arial"/>
          <w:b w:val="0"/>
          <w:sz w:val="22"/>
        </w:rPr>
        <w:t>In such hell as this weather,</w:t>
      </w:r>
    </w:p>
    <w:p>
      <w:r>
        <w:rPr>
          <w:rFonts w:ascii="Arial" w:hAnsi="Arial" w:eastAsia="Arial"/>
          <w:b w:val="0"/>
          <w:sz w:val="22"/>
        </w:rPr>
        <w:t>where the rain and the snow disturbs my vision,</w:t>
      </w:r>
    </w:p>
    <w:p>
      <w:r>
        <w:rPr>
          <w:rFonts w:ascii="Arial" w:hAnsi="Arial" w:eastAsia="Arial"/>
          <w:b w:val="0"/>
          <w:sz w:val="22"/>
        </w:rPr>
        <w:t>where, I see you and in magic I believe,</w:t>
      </w:r>
    </w:p>
    <w:p>
      <w:r>
        <w:rPr>
          <w:rFonts w:ascii="Arial" w:hAnsi="Arial" w:eastAsia="Arial"/>
          <w:b w:val="0"/>
          <w:sz w:val="22"/>
        </w:rPr>
        <w:t>for in your slender frame,</w:t>
      </w:r>
    </w:p>
    <w:p>
      <w:r>
        <w:rPr>
          <w:rFonts w:ascii="Arial" w:hAnsi="Arial" w:eastAsia="Arial"/>
          <w:b w:val="0"/>
          <w:sz w:val="22"/>
        </w:rPr>
        <w:t>and under your hat,</w:t>
      </w:r>
    </w:p>
    <w:p>
      <w:r>
        <w:rPr>
          <w:rFonts w:ascii="Arial" w:hAnsi="Arial" w:eastAsia="Arial"/>
          <w:b w:val="0"/>
          <w:sz w:val="22"/>
        </w:rPr>
        <w:t>you keep the languages of the world contained,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call to me with your beautiful eyes,</w:t>
      </w:r>
    </w:p>
    <w:p>
      <w:r>
        <w:rPr>
          <w:rFonts w:ascii="Arial" w:hAnsi="Arial" w:eastAsia="Arial"/>
          <w:b w:val="0"/>
          <w:sz w:val="22"/>
        </w:rPr>
        <w:t>and you reach out your arm to me,</w:t>
      </w:r>
    </w:p>
    <w:p>
      <w:r>
        <w:rPr>
          <w:rFonts w:ascii="Arial" w:hAnsi="Arial" w:eastAsia="Arial"/>
          <w:b w:val="0"/>
          <w:sz w:val="22"/>
        </w:rPr>
        <w:t>and when I walk with you.</w:t>
      </w:r>
    </w:p>
    <w:p>
      <w:r>
        <w:rPr>
          <w:rFonts w:ascii="Arial" w:hAnsi="Arial" w:eastAsia="Arial"/>
          <w:b w:val="0"/>
          <w:sz w:val="22"/>
        </w:rPr>
        <w:t>it is as if a vision of another world and time,</w:t>
      </w:r>
    </w:p>
    <w:p>
      <w:r>
        <w:rPr>
          <w:rFonts w:ascii="Arial" w:hAnsi="Arial" w:eastAsia="Arial"/>
          <w:b w:val="0"/>
          <w:sz w:val="22"/>
        </w:rPr>
        <w:t>a place filled with beauty,</w:t>
      </w:r>
    </w:p>
    <w:p>
      <w:r>
        <w:rPr>
          <w:rFonts w:ascii="Arial" w:hAnsi="Arial" w:eastAsia="Arial"/>
          <w:b w:val="0"/>
          <w:sz w:val="22"/>
        </w:rPr>
        <w:t>and the birds they sing as through the forest we go,</w:t>
      </w:r>
    </w:p>
    <w:p>
      <w:r>
        <w:rPr>
          <w:rFonts w:ascii="Arial" w:hAnsi="Arial" w:eastAsia="Arial"/>
          <w:b w:val="0"/>
          <w:sz w:val="22"/>
        </w:rPr>
        <w:t>with you like an angel as the snow on the ground melts,</w:t>
      </w:r>
    </w:p>
    <w:p>
      <w:r>
        <w:rPr>
          <w:rFonts w:ascii="Arial" w:hAnsi="Arial" w:eastAsia="Arial"/>
          <w:b w:val="0"/>
          <w:sz w:val="22"/>
        </w:rPr>
        <w:t>in the rain so rapidly,</w:t>
      </w:r>
    </w:p>
    <w:p>
      <w:r>
        <w:rPr>
          <w:rFonts w:ascii="Arial" w:hAnsi="Arial" w:eastAsia="Arial"/>
          <w:b w:val="0"/>
          <w:sz w:val="22"/>
        </w:rPr>
        <w:t>and as we talk of the journey,</w:t>
      </w:r>
    </w:p>
    <w:p>
      <w:r>
        <w:rPr>
          <w:rFonts w:ascii="Arial" w:hAnsi="Arial" w:eastAsia="Arial"/>
          <w:b w:val="0"/>
          <w:sz w:val="22"/>
        </w:rPr>
        <w:t>and we talk of the things to be,</w:t>
      </w:r>
    </w:p>
    <w:p>
      <w:r>
        <w:rPr>
          <w:rFonts w:ascii="Arial" w:hAnsi="Arial" w:eastAsia="Arial"/>
          <w:b w:val="0"/>
          <w:sz w:val="22"/>
        </w:rPr>
        <w:t>you with a rose on your white coat and me in black,</w:t>
      </w:r>
    </w:p>
    <w:p>
      <w:r>
        <w:rPr>
          <w:rFonts w:ascii="Arial" w:hAnsi="Arial" w:eastAsia="Arial"/>
          <w:b w:val="0"/>
          <w:sz w:val="22"/>
        </w:rPr>
        <w:t>as the words from your tongue burst forth,</w:t>
      </w:r>
    </w:p>
    <w:p>
      <w:r>
        <w:rPr>
          <w:rFonts w:ascii="Arial" w:hAnsi="Arial" w:eastAsia="Arial"/>
          <w:b w:val="0"/>
          <w:sz w:val="22"/>
        </w:rPr>
        <w:t>and your hot breath spews such an elegant evocation,</w:t>
      </w:r>
    </w:p>
    <w:p>
      <w:r>
        <w:rPr>
          <w:rFonts w:ascii="Arial" w:hAnsi="Arial" w:eastAsia="Arial"/>
          <w:b w:val="0"/>
          <w:sz w:val="22"/>
        </w:rPr>
        <w:t>of white that displays upon the air so wonderfully to me,</w:t>
      </w:r>
    </w:p>
    <w:p>
      <w:r>
        <w:rPr>
          <w:rFonts w:ascii="Arial" w:hAnsi="Arial" w:eastAsia="Arial"/>
          <w:b w:val="0"/>
          <w:sz w:val="22"/>
        </w:rPr>
        <w:t>and oh, how beautifully you tell me that you love me,</w:t>
      </w:r>
    </w:p>
    <w:p>
      <w:r>
        <w:rPr>
          <w:rFonts w:ascii="Arial" w:hAnsi="Arial" w:eastAsia="Arial"/>
          <w:b w:val="0"/>
          <w:sz w:val="22"/>
        </w:rPr>
        <w:t>for the first time unexpectedly, and I am taken aback,</w:t>
      </w:r>
    </w:p>
    <w:p>
      <w:r>
        <w:rPr>
          <w:rFonts w:ascii="Arial" w:hAnsi="Arial" w:eastAsia="Arial"/>
          <w:b w:val="0"/>
          <w:sz w:val="22"/>
        </w:rPr>
        <w:t>yes, and for the first time my heart it pounds,</w:t>
      </w:r>
    </w:p>
    <w:p>
      <w:r>
        <w:rPr>
          <w:rFonts w:ascii="Arial" w:hAnsi="Arial" w:eastAsia="Arial"/>
          <w:b w:val="0"/>
          <w:sz w:val="22"/>
        </w:rPr>
        <w:t>as if a butterfly’s wings upon its rounds,</w:t>
      </w:r>
    </w:p>
    <w:p>
      <w:r>
        <w:rPr>
          <w:rFonts w:ascii="Arial" w:hAnsi="Arial" w:eastAsia="Arial"/>
          <w:b w:val="0"/>
          <w:sz w:val="22"/>
        </w:rPr>
        <w:t>to wherever it chooses to be,</w:t>
      </w:r>
    </w:p>
    <w:p>
      <w:r>
        <w:rPr>
          <w:rFonts w:ascii="Arial" w:hAnsi="Arial" w:eastAsia="Arial"/>
          <w:b w:val="0"/>
          <w:sz w:val="22"/>
        </w:rPr>
        <w:t>and before to me you were of little words,</w:t>
      </w:r>
    </w:p>
    <w:p>
      <w:r>
        <w:rPr>
          <w:rFonts w:ascii="Arial" w:hAnsi="Arial" w:eastAsia="Arial"/>
          <w:b w:val="0"/>
          <w:sz w:val="22"/>
        </w:rPr>
        <w:t>but slowly in my eyes,</w:t>
      </w:r>
    </w:p>
    <w:p>
      <w:r>
        <w:rPr>
          <w:rFonts w:ascii="Arial" w:hAnsi="Arial" w:eastAsia="Arial"/>
          <w:b w:val="0"/>
          <w:sz w:val="22"/>
        </w:rPr>
        <w:t>and in my heart and in my vision,</w:t>
      </w:r>
    </w:p>
    <w:p>
      <w:r>
        <w:rPr>
          <w:rFonts w:ascii="Arial" w:hAnsi="Arial" w:eastAsia="Arial"/>
          <w:b w:val="0"/>
          <w:sz w:val="22"/>
        </w:rPr>
        <w:t>your love has crept in,</w:t>
      </w:r>
    </w:p>
    <w:p>
      <w:r>
        <w:rPr>
          <w:rFonts w:ascii="Arial" w:hAnsi="Arial" w:eastAsia="Arial"/>
          <w:b w:val="0"/>
          <w:sz w:val="22"/>
        </w:rPr>
        <w:t>as warm as the glow of the fire,</w:t>
      </w:r>
    </w:p>
    <w:p>
      <w:r>
        <w:rPr>
          <w:rFonts w:ascii="Arial" w:hAnsi="Arial" w:eastAsia="Arial"/>
          <w:b w:val="0"/>
          <w:sz w:val="22"/>
        </w:rPr>
        <w:t>for I met you a long time ago,</w:t>
      </w:r>
    </w:p>
    <w:p>
      <w:r>
        <w:rPr>
          <w:rFonts w:ascii="Arial" w:hAnsi="Arial" w:eastAsia="Arial"/>
          <w:b w:val="0"/>
          <w:sz w:val="22"/>
        </w:rPr>
        <w:t>and in my mind,</w:t>
      </w:r>
    </w:p>
    <w:p>
      <w:r>
        <w:rPr>
          <w:rFonts w:ascii="Arial" w:hAnsi="Arial" w:eastAsia="Arial"/>
          <w:b w:val="0"/>
          <w:sz w:val="22"/>
        </w:rPr>
        <w:t>and in the glances that you gave,</w:t>
      </w:r>
    </w:p>
    <w:p>
      <w:r>
        <w:rPr>
          <w:rFonts w:ascii="Arial" w:hAnsi="Arial" w:eastAsia="Arial"/>
          <w:b w:val="0"/>
          <w:sz w:val="22"/>
        </w:rPr>
        <w:t>yes, they encouraged me,</w:t>
      </w:r>
    </w:p>
    <w:p>
      <w:r>
        <w:rPr>
          <w:rFonts w:ascii="Arial" w:hAnsi="Arial" w:eastAsia="Arial"/>
          <w:b w:val="0"/>
          <w:sz w:val="22"/>
        </w:rPr>
        <w:t>for your beauty at first filled me with lust,</w:t>
      </w:r>
    </w:p>
    <w:p>
      <w:r>
        <w:rPr>
          <w:rFonts w:ascii="Arial" w:hAnsi="Arial" w:eastAsia="Arial"/>
          <w:b w:val="0"/>
          <w:sz w:val="22"/>
        </w:rPr>
        <w:t>but you were so knowledgeable,</w:t>
      </w:r>
    </w:p>
    <w:p>
      <w:r>
        <w:rPr>
          <w:rFonts w:ascii="Arial" w:hAnsi="Arial" w:eastAsia="Arial"/>
          <w:b w:val="0"/>
          <w:sz w:val="22"/>
        </w:rPr>
        <w:t>and caring and gentle,</w:t>
      </w:r>
    </w:p>
    <w:p>
      <w:r>
        <w:rPr>
          <w:rFonts w:ascii="Arial" w:hAnsi="Arial" w:eastAsia="Arial"/>
          <w:b w:val="0"/>
          <w:sz w:val="22"/>
        </w:rPr>
        <w:t>and beguiled me,</w:t>
      </w:r>
    </w:p>
    <w:p>
      <w:r>
        <w:rPr>
          <w:rFonts w:ascii="Arial" w:hAnsi="Arial" w:eastAsia="Arial"/>
          <w:b w:val="0"/>
          <w:sz w:val="22"/>
        </w:rPr>
        <w:t>and then enveloped me,</w:t>
      </w:r>
    </w:p>
    <w:p>
      <w:r>
        <w:rPr>
          <w:rFonts w:ascii="Arial" w:hAnsi="Arial" w:eastAsia="Arial"/>
          <w:b w:val="0"/>
          <w:sz w:val="22"/>
        </w:rPr>
        <w:t>and I felt transcended from my body,</w:t>
      </w:r>
    </w:p>
    <w:p>
      <w:r>
        <w:rPr>
          <w:rFonts w:ascii="Arial" w:hAnsi="Arial" w:eastAsia="Arial"/>
          <w:b w:val="0"/>
          <w:sz w:val="22"/>
        </w:rPr>
        <w:t>with my eyes burning bright,</w:t>
      </w:r>
    </w:p>
    <w:p>
      <w:r>
        <w:rPr>
          <w:rFonts w:ascii="Arial" w:hAnsi="Arial" w:eastAsia="Arial"/>
          <w:b w:val="0"/>
          <w:sz w:val="22"/>
        </w:rPr>
        <w:t>in the happiness,</w:t>
      </w:r>
    </w:p>
    <w:p>
      <w:r>
        <w:rPr>
          <w:rFonts w:ascii="Arial" w:hAnsi="Arial" w:eastAsia="Arial"/>
          <w:b w:val="0"/>
          <w:sz w:val="22"/>
        </w:rPr>
        <w:t>as I began to understand you,</w:t>
      </w:r>
    </w:p>
    <w:p>
      <w:r>
        <w:rPr>
          <w:rFonts w:ascii="Arial" w:hAnsi="Arial" w:eastAsia="Arial"/>
          <w:b w:val="0"/>
          <w:sz w:val="22"/>
        </w:rPr>
        <w:t>and you began to understand me,</w:t>
      </w:r>
    </w:p>
    <w:p>
      <w:r>
        <w:rPr>
          <w:rFonts w:ascii="Arial" w:hAnsi="Arial" w:eastAsia="Arial"/>
          <w:b w:val="0"/>
          <w:sz w:val="22"/>
        </w:rPr>
        <w:t>and your pure heart,</w:t>
      </w:r>
    </w:p>
    <w:p>
      <w:r>
        <w:rPr>
          <w:rFonts w:ascii="Arial" w:hAnsi="Arial" w:eastAsia="Arial"/>
          <w:b w:val="0"/>
          <w:sz w:val="22"/>
        </w:rPr>
        <w:t>it captured me like the snow,</w:t>
      </w:r>
    </w:p>
    <w:p>
      <w:r>
        <w:rPr>
          <w:rFonts w:ascii="Arial" w:hAnsi="Arial" w:eastAsia="Arial"/>
          <w:b w:val="0"/>
          <w:sz w:val="22"/>
        </w:rPr>
        <w:t>for you were so cool,</w:t>
      </w:r>
    </w:p>
    <w:p>
      <w:r>
        <w:rPr>
          <w:rFonts w:ascii="Arial" w:hAnsi="Arial" w:eastAsia="Arial"/>
          <w:b w:val="0"/>
          <w:sz w:val="22"/>
        </w:rPr>
        <w:t>and so fresh and invigorating,</w:t>
      </w:r>
    </w:p>
    <w:p>
      <w:r>
        <w:rPr>
          <w:rFonts w:ascii="Arial" w:hAnsi="Arial" w:eastAsia="Arial"/>
          <w:b w:val="0"/>
          <w:sz w:val="22"/>
        </w:rPr>
        <w:t>yet, as burning and as passionate as fire,</w:t>
      </w:r>
    </w:p>
    <w:p>
      <w:r>
        <w:rPr>
          <w:rFonts w:ascii="Arial" w:hAnsi="Arial" w:eastAsia="Arial"/>
          <w:b w:val="0"/>
          <w:sz w:val="22"/>
        </w:rPr>
        <w:t>and as raging as the sea.</w:t>
      </w:r>
    </w:p>
    <w:p>
      <w:r>
        <w:rPr>
          <w:rFonts w:ascii="Arial" w:hAnsi="Arial" w:eastAsia="Arial"/>
          <w:b w:val="0"/>
          <w:sz w:val="22"/>
        </w:rPr>
        <w:t>and when we walk,</w:t>
      </w:r>
    </w:p>
    <w:p>
      <w:r>
        <w:rPr>
          <w:rFonts w:ascii="Arial" w:hAnsi="Arial" w:eastAsia="Arial"/>
          <w:b w:val="0"/>
          <w:sz w:val="22"/>
        </w:rPr>
        <w:t>when we walk on in our joyous mood,</w:t>
      </w:r>
    </w:p>
    <w:p>
      <w:r>
        <w:rPr>
          <w:rFonts w:ascii="Arial" w:hAnsi="Arial" w:eastAsia="Arial"/>
          <w:b w:val="0"/>
          <w:sz w:val="22"/>
        </w:rPr>
        <w:t>that broke our previous solitude,</w:t>
      </w:r>
    </w:p>
    <w:p>
      <w:r>
        <w:rPr>
          <w:rFonts w:ascii="Arial" w:hAnsi="Arial" w:eastAsia="Arial"/>
          <w:b w:val="0"/>
          <w:sz w:val="22"/>
        </w:rPr>
        <w:t>what a wonder this world is,</w:t>
      </w:r>
    </w:p>
    <w:p>
      <w:r>
        <w:rPr>
          <w:rFonts w:ascii="Arial" w:hAnsi="Arial" w:eastAsia="Arial"/>
          <w:b w:val="0"/>
          <w:sz w:val="22"/>
        </w:rPr>
        <w:t>and what a wonder you are to me,</w:t>
      </w:r>
    </w:p>
    <w:p>
      <w:r>
        <w:rPr>
          <w:rFonts w:ascii="Arial" w:hAnsi="Arial" w:eastAsia="Arial"/>
          <w:b w:val="0"/>
          <w:sz w:val="22"/>
        </w:rPr>
        <w:t>what a wonder you are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