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Same time</w:t>
      </w:r>
    </w:p>
    <w:p/>
    <w:p>
      <w:r>
        <w:rPr>
          <w:rFonts w:ascii="Arial" w:hAnsi="Arial" w:eastAsia="Arial"/>
          <w:b w:val="0"/>
          <w:sz w:val="22"/>
        </w:rPr>
        <w:t>Same time,</w:t>
      </w:r>
    </w:p>
    <w:p>
      <w:r>
        <w:rPr>
          <w:rFonts w:ascii="Arial" w:hAnsi="Arial" w:eastAsia="Arial"/>
          <w:b w:val="0"/>
          <w:sz w:val="22"/>
        </w:rPr>
        <w:t>same place,</w:t>
      </w:r>
    </w:p>
    <w:p>
      <w:r>
        <w:rPr>
          <w:rFonts w:ascii="Arial" w:hAnsi="Arial" w:eastAsia="Arial"/>
          <w:b w:val="0"/>
          <w:sz w:val="22"/>
        </w:rPr>
        <w:t>a different love,</w:t>
      </w:r>
    </w:p>
    <w:p>
      <w:r>
        <w:rPr>
          <w:rFonts w:ascii="Arial" w:hAnsi="Arial" w:eastAsia="Arial"/>
          <w:b w:val="0"/>
          <w:sz w:val="22"/>
        </w:rPr>
        <w:t>a different heartbreak,</w:t>
      </w:r>
    </w:p>
    <w:p>
      <w:r>
        <w:rPr>
          <w:rFonts w:ascii="Arial" w:hAnsi="Arial" w:eastAsia="Arial"/>
          <w:b w:val="0"/>
          <w:sz w:val="22"/>
        </w:rPr>
        <w:t>the cost of life,</w:t>
      </w:r>
    </w:p>
    <w:p>
      <w:r>
        <w:rPr>
          <w:rFonts w:ascii="Arial" w:hAnsi="Arial" w:eastAsia="Arial"/>
          <w:b w:val="0"/>
          <w:sz w:val="22"/>
        </w:rPr>
        <w:t>and at the same time,</w:t>
      </w:r>
    </w:p>
    <w:p>
      <w:r>
        <w:rPr>
          <w:rFonts w:ascii="Arial" w:hAnsi="Arial" w:eastAsia="Arial"/>
          <w:b w:val="0"/>
          <w:sz w:val="22"/>
        </w:rPr>
        <w:t>time out of mind,</w:t>
      </w:r>
    </w:p>
    <w:p>
      <w:r>
        <w:rPr>
          <w:rFonts w:ascii="Arial" w:hAnsi="Arial" w:eastAsia="Arial"/>
          <w:b w:val="0"/>
          <w:sz w:val="22"/>
        </w:rPr>
        <w:t>the same routine,</w:t>
      </w:r>
    </w:p>
    <w:p>
      <w:r>
        <w:rPr>
          <w:rFonts w:ascii="Arial" w:hAnsi="Arial" w:eastAsia="Arial"/>
          <w:b w:val="0"/>
          <w:sz w:val="22"/>
        </w:rPr>
        <w:t>feeding the capitalist machine,</w:t>
      </w:r>
    </w:p>
    <w:p>
      <w:r>
        <w:rPr>
          <w:rFonts w:ascii="Arial" w:hAnsi="Arial" w:eastAsia="Arial"/>
          <w:b w:val="0"/>
          <w:sz w:val="22"/>
        </w:rPr>
        <w:t>sat with you in a restaurant,</w:t>
      </w:r>
    </w:p>
    <w:p>
      <w:r>
        <w:rPr>
          <w:rFonts w:ascii="Arial" w:hAnsi="Arial" w:eastAsia="Arial"/>
          <w:b w:val="0"/>
          <w:sz w:val="22"/>
        </w:rPr>
        <w:t>eating the most expensive ice cream,</w:t>
      </w:r>
    </w:p>
    <w:p>
      <w:r>
        <w:rPr>
          <w:rFonts w:ascii="Arial" w:hAnsi="Arial" w:eastAsia="Arial"/>
          <w:b w:val="0"/>
          <w:sz w:val="22"/>
        </w:rPr>
        <w:t>whilst watching the world go by,</w:t>
      </w:r>
    </w:p>
    <w:p>
      <w:r>
        <w:rPr>
          <w:rFonts w:ascii="Arial" w:hAnsi="Arial" w:eastAsia="Arial"/>
          <w:b w:val="0"/>
          <w:sz w:val="22"/>
        </w:rPr>
        <w:t>whilst watching people with mostly sad faces,</w:t>
      </w:r>
    </w:p>
    <w:p>
      <w:r>
        <w:rPr>
          <w:rFonts w:ascii="Arial" w:hAnsi="Arial" w:eastAsia="Arial"/>
          <w:b w:val="0"/>
          <w:sz w:val="22"/>
        </w:rPr>
        <w:t>people who are mostly pushed for time,</w:t>
      </w:r>
    </w:p>
    <w:p>
      <w:r>
        <w:rPr>
          <w:rFonts w:ascii="Arial" w:hAnsi="Arial" w:eastAsia="Arial"/>
          <w:b w:val="0"/>
          <w:sz w:val="22"/>
        </w:rPr>
        <w:t>with nothing but money on their minds,</w:t>
      </w:r>
    </w:p>
    <w:p>
      <w:r>
        <w:rPr>
          <w:rFonts w:ascii="Arial" w:hAnsi="Arial" w:eastAsia="Arial"/>
          <w:b w:val="0"/>
          <w:sz w:val="22"/>
        </w:rPr>
        <w:t>and whilst watch people outside beg for money,</w:t>
      </w:r>
    </w:p>
    <w:p>
      <w:r>
        <w:rPr>
          <w:rFonts w:ascii="Arial" w:hAnsi="Arial" w:eastAsia="Arial"/>
          <w:b w:val="0"/>
          <w:sz w:val="22"/>
        </w:rPr>
        <w:t>as to them, people are horribly unkind,</w:t>
      </w:r>
    </w:p>
    <w:p>
      <w:r>
        <w:rPr>
          <w:rFonts w:ascii="Arial" w:hAnsi="Arial" w:eastAsia="Arial"/>
          <w:b w:val="0"/>
          <w:sz w:val="22"/>
        </w:rPr>
        <w:t>and the waiters they rush here and there,</w:t>
      </w:r>
    </w:p>
    <w:p>
      <w:r>
        <w:rPr>
          <w:rFonts w:ascii="Arial" w:hAnsi="Arial" w:eastAsia="Arial"/>
          <w:b w:val="0"/>
          <w:sz w:val="22"/>
        </w:rPr>
        <w:t>as we drink beer, and they bemoan their wages,</w:t>
      </w:r>
    </w:p>
    <w:p>
      <w:r>
        <w:rPr>
          <w:rFonts w:ascii="Arial" w:hAnsi="Arial" w:eastAsia="Arial"/>
          <w:b w:val="0"/>
          <w:sz w:val="22"/>
        </w:rPr>
        <w:t>and inside the kitchen,</w:t>
      </w:r>
    </w:p>
    <w:p>
      <w:r>
        <w:rPr>
          <w:rFonts w:ascii="Arial" w:hAnsi="Arial" w:eastAsia="Arial"/>
          <w:b w:val="0"/>
          <w:sz w:val="22"/>
        </w:rPr>
        <w:t>the Chef shouts and rages, at messed up orders,</w:t>
      </w:r>
    </w:p>
    <w:p>
      <w:r>
        <w:rPr>
          <w:rFonts w:ascii="Arial" w:hAnsi="Arial" w:eastAsia="Arial"/>
          <w:b w:val="0"/>
          <w:sz w:val="22"/>
        </w:rPr>
        <w:t>and the waiters from him they flee in fear,</w:t>
      </w:r>
    </w:p>
    <w:p>
      <w:r>
        <w:rPr>
          <w:rFonts w:ascii="Arial" w:hAnsi="Arial" w:eastAsia="Arial"/>
          <w:b w:val="0"/>
          <w:sz w:val="22"/>
        </w:rPr>
        <w:t>and pray for the end of the year,</w:t>
      </w:r>
    </w:p>
    <w:p>
      <w:r>
        <w:rPr>
          <w:rFonts w:ascii="Arial" w:hAnsi="Arial" w:eastAsia="Arial"/>
          <w:b w:val="0"/>
          <w:sz w:val="22"/>
        </w:rPr>
        <w:t>and we laugh and smile and joke,</w:t>
      </w:r>
    </w:p>
    <w:p>
      <w:r>
        <w:rPr>
          <w:rFonts w:ascii="Arial" w:hAnsi="Arial" w:eastAsia="Arial"/>
          <w:b w:val="0"/>
          <w:sz w:val="22"/>
        </w:rPr>
        <w:t>and then, leave the restaurant mostly broke,</w:t>
      </w:r>
    </w:p>
    <w:p>
      <w:r>
        <w:rPr>
          <w:rFonts w:ascii="Arial" w:hAnsi="Arial" w:eastAsia="Arial"/>
          <w:b w:val="0"/>
          <w:sz w:val="22"/>
        </w:rPr>
        <w:t>but happy and in good spirits,</w:t>
      </w:r>
    </w:p>
    <w:p>
      <w:r>
        <w:rPr>
          <w:rFonts w:ascii="Arial" w:hAnsi="Arial" w:eastAsia="Arial"/>
          <w:b w:val="0"/>
          <w:sz w:val="22"/>
        </w:rPr>
        <w:t>until we have to return to work,</w:t>
      </w:r>
    </w:p>
    <w:p>
      <w:r>
        <w:rPr>
          <w:rFonts w:ascii="Arial" w:hAnsi="Arial" w:eastAsia="Arial"/>
          <w:b w:val="0"/>
          <w:sz w:val="22"/>
        </w:rPr>
        <w:t>and then face the boredom of another week,</w:t>
      </w:r>
    </w:p>
    <w:p>
      <w:r>
        <w:rPr>
          <w:rFonts w:ascii="Arial" w:hAnsi="Arial" w:eastAsia="Arial"/>
          <w:b w:val="0"/>
          <w:sz w:val="22"/>
        </w:rPr>
        <w:t>another week to earn our keep,</w:t>
      </w:r>
    </w:p>
    <w:p>
      <w:r>
        <w:rPr>
          <w:rFonts w:ascii="Arial" w:hAnsi="Arial" w:eastAsia="Arial"/>
          <w:b w:val="0"/>
          <w:sz w:val="22"/>
        </w:rPr>
        <w:t>as we bemoan the amount of time that we have,</w:t>
      </w:r>
    </w:p>
    <w:p>
      <w:r>
        <w:rPr>
          <w:rFonts w:ascii="Arial" w:hAnsi="Arial" w:eastAsia="Arial"/>
          <w:b w:val="0"/>
          <w:sz w:val="22"/>
        </w:rPr>
        <w:t>and at night we lose sleep,</w:t>
      </w:r>
    </w:p>
    <w:p>
      <w:r>
        <w:rPr>
          <w:rFonts w:ascii="Arial" w:hAnsi="Arial" w:eastAsia="Arial"/>
          <w:b w:val="0"/>
          <w:sz w:val="22"/>
        </w:rPr>
        <w:t>and whilst trying to count sheep,</w:t>
      </w:r>
    </w:p>
    <w:p>
      <w:r>
        <w:rPr>
          <w:rFonts w:ascii="Arial" w:hAnsi="Arial" w:eastAsia="Arial"/>
          <w:b w:val="0"/>
          <w:sz w:val="22"/>
        </w:rPr>
        <w:t>capitalist nightmares keep us awake,</w:t>
      </w:r>
    </w:p>
    <w:p>
      <w:r>
        <w:rPr>
          <w:rFonts w:ascii="Arial" w:hAnsi="Arial" w:eastAsia="Arial"/>
          <w:b w:val="0"/>
          <w:sz w:val="22"/>
        </w:rPr>
        <w:t>and we try to put all those adverts that we have seen away,</w:t>
      </w:r>
    </w:p>
    <w:p>
      <w:r>
        <w:rPr>
          <w:rFonts w:ascii="Arial" w:hAnsi="Arial" w:eastAsia="Arial"/>
          <w:b w:val="0"/>
          <w:sz w:val="22"/>
        </w:rPr>
        <w:t>for of them we do not wish to dream,</w:t>
      </w:r>
    </w:p>
    <w:p>
      <w:r>
        <w:rPr>
          <w:rFonts w:ascii="Arial" w:hAnsi="Arial" w:eastAsia="Arial"/>
          <w:b w:val="0"/>
          <w:sz w:val="22"/>
        </w:rPr>
        <w:t>but capitalism with its machivellian schemes,</w:t>
      </w:r>
    </w:p>
    <w:p>
      <w:r>
        <w:rPr>
          <w:rFonts w:ascii="Arial" w:hAnsi="Arial" w:eastAsia="Arial"/>
          <w:b w:val="0"/>
          <w:sz w:val="22"/>
        </w:rPr>
        <w:t>it is a horror that we wish we had never encountered,</w:t>
      </w:r>
    </w:p>
    <w:p>
      <w:r>
        <w:rPr>
          <w:rFonts w:ascii="Arial" w:hAnsi="Arial" w:eastAsia="Arial"/>
          <w:b w:val="0"/>
          <w:sz w:val="22"/>
        </w:rPr>
        <w:t>and that we wish that we had never been told,</w:t>
      </w:r>
    </w:p>
    <w:p>
      <w:r>
        <w:rPr>
          <w:rFonts w:ascii="Arial" w:hAnsi="Arial" w:eastAsia="Arial"/>
          <w:b w:val="0"/>
          <w:sz w:val="22"/>
        </w:rPr>
        <w:t>it is the way that it should be,</w:t>
      </w:r>
    </w:p>
    <w:p>
      <w:r>
        <w:rPr>
          <w:rFonts w:ascii="Arial" w:hAnsi="Arial" w:eastAsia="Arial"/>
          <w:b w:val="0"/>
          <w:sz w:val="22"/>
        </w:rPr>
        <w:t>because it helps society,</w:t>
      </w:r>
    </w:p>
    <w:p>
      <w:r>
        <w:rPr>
          <w:rFonts w:ascii="Arial" w:hAnsi="Arial" w:eastAsia="Arial"/>
          <w:b w:val="0"/>
          <w:sz w:val="22"/>
        </w:rPr>
        <w:t>but all it does is stresses me,</w:t>
      </w:r>
    </w:p>
    <w:p>
      <w:r>
        <w:rPr>
          <w:rFonts w:ascii="Arial" w:hAnsi="Arial" w:eastAsia="Arial"/>
          <w:b w:val="0"/>
          <w:sz w:val="22"/>
        </w:rPr>
        <w:t>and helps me lose sleep,</w:t>
      </w:r>
    </w:p>
    <w:p>
      <w:r>
        <w:rPr>
          <w:rFonts w:ascii="Arial" w:hAnsi="Arial" w:eastAsia="Arial"/>
          <w:b w:val="0"/>
          <w:sz w:val="22"/>
        </w:rPr>
        <w:t>same time, same place,</w:t>
      </w:r>
    </w:p>
    <w:p>
      <w:r>
        <w:rPr>
          <w:rFonts w:ascii="Arial" w:hAnsi="Arial" w:eastAsia="Arial"/>
          <w:b w:val="0"/>
          <w:sz w:val="22"/>
        </w:rPr>
        <w:t>same dreadful rat race,</w:t>
      </w:r>
    </w:p>
    <w:p>
      <w:r>
        <w:rPr>
          <w:rFonts w:ascii="Arial" w:hAnsi="Arial" w:eastAsia="Arial"/>
          <w:b w:val="0"/>
          <w:sz w:val="22"/>
        </w:rPr>
        <w:t>yes, a terrible disgrace,</w:t>
      </w:r>
    </w:p>
    <w:p>
      <w:r>
        <w:rPr>
          <w:rFonts w:ascii="Arial" w:hAnsi="Arial" w:eastAsia="Arial"/>
          <w:b w:val="0"/>
          <w:sz w:val="22"/>
        </w:rPr>
        <w:t>that makes the heart race,</w:t>
      </w:r>
    </w:p>
    <w:p>
      <w:r>
        <w:rPr>
          <w:rFonts w:ascii="Arial" w:hAnsi="Arial" w:eastAsia="Arial"/>
          <w:b w:val="0"/>
          <w:sz w:val="22"/>
        </w:rPr>
        <w:t>and that makes you palpitate,</w:t>
      </w:r>
    </w:p>
    <w:p>
      <w:r>
        <w:rPr>
          <w:rFonts w:ascii="Arial" w:hAnsi="Arial" w:eastAsia="Arial"/>
          <w:b w:val="0"/>
          <w:sz w:val="22"/>
        </w:rPr>
        <w:t>and that leaves you in a terrible state,</w:t>
      </w:r>
    </w:p>
    <w:p>
      <w:r>
        <w:rPr>
          <w:rFonts w:ascii="Arial" w:hAnsi="Arial" w:eastAsia="Arial"/>
          <w:b w:val="0"/>
          <w:sz w:val="22"/>
        </w:rPr>
        <w:t>and that leaves you worrying constantly,</w:t>
      </w:r>
    </w:p>
    <w:p>
      <w:r>
        <w:rPr>
          <w:rFonts w:ascii="Arial" w:hAnsi="Arial" w:eastAsia="Arial"/>
          <w:b w:val="0"/>
          <w:sz w:val="22"/>
        </w:rPr>
        <w:t>as you lay in your bed as you try to sleep,</w:t>
      </w:r>
    </w:p>
    <w:p>
      <w:r>
        <w:rPr>
          <w:rFonts w:ascii="Arial" w:hAnsi="Arial" w:eastAsia="Arial"/>
          <w:b w:val="0"/>
          <w:sz w:val="22"/>
        </w:rPr>
        <w:t>and you try to erase it from your head,</w:t>
      </w:r>
    </w:p>
    <w:p>
      <w:r>
        <w:rPr>
          <w:rFonts w:ascii="Arial" w:hAnsi="Arial" w:eastAsia="Arial"/>
          <w:b w:val="0"/>
          <w:sz w:val="22"/>
        </w:rPr>
        <w:t>and the night, it is a restless night in the week,</w:t>
      </w:r>
    </w:p>
    <w:p>
      <w:r>
        <w:rPr>
          <w:rFonts w:ascii="Arial" w:hAnsi="Arial" w:eastAsia="Arial"/>
          <w:b w:val="0"/>
          <w:sz w:val="22"/>
        </w:rPr>
        <w:t>with far too little sleep,</w:t>
      </w:r>
    </w:p>
    <w:p>
      <w:r>
        <w:rPr>
          <w:rFonts w:ascii="Arial" w:hAnsi="Arial" w:eastAsia="Arial"/>
          <w:b w:val="0"/>
          <w:sz w:val="22"/>
        </w:rPr>
        <w:t>and the weekend, it never comes soon enough,</w:t>
      </w:r>
    </w:p>
    <w:p>
      <w:r>
        <w:rPr>
          <w:rFonts w:ascii="Arial" w:hAnsi="Arial" w:eastAsia="Arial"/>
          <w:b w:val="0"/>
          <w:sz w:val="22"/>
        </w:rPr>
        <w:t>but we continue, and fight a battle that should never be,</w:t>
      </w:r>
    </w:p>
    <w:p>
      <w:r>
        <w:rPr>
          <w:rFonts w:ascii="Arial" w:hAnsi="Arial" w:eastAsia="Arial"/>
          <w:b w:val="0"/>
          <w:sz w:val="22"/>
        </w:rPr>
        <w:t>the constant battle for money,</w:t>
      </w:r>
    </w:p>
    <w:p>
      <w:r>
        <w:rPr>
          <w:rFonts w:ascii="Arial" w:hAnsi="Arial" w:eastAsia="Arial"/>
          <w:b w:val="0"/>
          <w:sz w:val="22"/>
        </w:rPr>
        <w:t>that if we think logically,</w:t>
      </w:r>
    </w:p>
    <w:p>
      <w:r>
        <w:rPr>
          <w:rFonts w:ascii="Arial" w:hAnsi="Arial" w:eastAsia="Arial"/>
          <w:b w:val="0"/>
          <w:sz w:val="22"/>
        </w:rPr>
        <w:t>we never need,</w:t>
      </w:r>
    </w:p>
    <w:p>
      <w:r>
        <w:rPr>
          <w:rFonts w:ascii="Arial" w:hAnsi="Arial" w:eastAsia="Arial"/>
          <w:b w:val="0"/>
          <w:sz w:val="22"/>
        </w:rPr>
        <w:t>and we will probably worry ourselves into early graves,</w:t>
      </w:r>
    </w:p>
    <w:p>
      <w:r>
        <w:rPr>
          <w:rFonts w:ascii="Arial" w:hAnsi="Arial" w:eastAsia="Arial"/>
          <w:b w:val="0"/>
          <w:sz w:val="22"/>
        </w:rPr>
        <w:t>and little time will be saved,</w:t>
      </w:r>
    </w:p>
    <w:p>
      <w:r>
        <w:rPr>
          <w:rFonts w:ascii="Arial" w:hAnsi="Arial" w:eastAsia="Arial"/>
          <w:b w:val="0"/>
          <w:sz w:val="22"/>
        </w:rPr>
        <w:t>despite all the technological marvels,</w:t>
      </w:r>
    </w:p>
    <w:p>
      <w:r>
        <w:rPr>
          <w:rFonts w:ascii="Arial" w:hAnsi="Arial" w:eastAsia="Arial"/>
          <w:b w:val="0"/>
          <w:sz w:val="22"/>
        </w:rPr>
        <w:t>that are designed to save time,</w:t>
      </w:r>
    </w:p>
    <w:p>
      <w:r>
        <w:rPr>
          <w:rFonts w:ascii="Arial" w:hAnsi="Arial" w:eastAsia="Arial"/>
          <w:b w:val="0"/>
          <w:sz w:val="22"/>
        </w:rPr>
        <w:t>how little time they save really,</w:t>
      </w:r>
    </w:p>
    <w:p>
      <w:r>
        <w:rPr>
          <w:rFonts w:ascii="Arial" w:hAnsi="Arial" w:eastAsia="Arial"/>
          <w:b w:val="0"/>
          <w:sz w:val="22"/>
        </w:rPr>
        <w:t>but this is the way it is,</w:t>
      </w:r>
    </w:p>
    <w:p>
      <w:r>
        <w:rPr>
          <w:rFonts w:ascii="Arial" w:hAnsi="Arial" w:eastAsia="Arial"/>
          <w:b w:val="0"/>
          <w:sz w:val="22"/>
        </w:rPr>
        <w:t>unless there is a miracle,</w:t>
      </w:r>
    </w:p>
    <w:p>
      <w:r>
        <w:rPr>
          <w:rFonts w:ascii="Arial" w:hAnsi="Arial" w:eastAsia="Arial"/>
          <w:b w:val="0"/>
          <w:sz w:val="22"/>
        </w:rPr>
        <w:t>but as I go to sleep, I will pray for the possibility,</w:t>
      </w:r>
    </w:p>
    <w:p>
      <w:r>
        <w:rPr>
          <w:rFonts w:ascii="Arial" w:hAnsi="Arial" w:eastAsia="Arial"/>
          <w:b w:val="0"/>
          <w:sz w:val="22"/>
        </w:rPr>
        <w:t>I will pray for the possibility.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