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Safe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Safe,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here in the house,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the wind it whistles outside,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leaves blow from the trees,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I sit by the fireside as quiet as a mouse,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house,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here in the middle of a storm,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a little forlorn and overwhelmed,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by the viciousness of the storm outside,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calm of course,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calm,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my own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nature’s fury outside it does unfurl,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branches are snapped from the trees,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they are outside tossed here and there,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 viciously,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I sit here by the fireside drinking tea,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the flames they dance so beautifully before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warm myself,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after a brief trip outside to fetch logs from the shed,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now, I sit here recovering from the cold wind,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before the fireside,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happy to not be blown off my feet into the lake nearby,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happy in my contemplations of nature,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all-powerful nature,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so fascinates me and captivates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can kill me and that can keep me alive,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what a wonder the power of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power of forces so elemental,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 complex and ever evolving before my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it leaves me thankful,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there are no tornadoes or hurricanes 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what a sight it must be and so terrifying to see,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luckily for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safe inside my house,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sat by the fireside,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as calm as can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happy in my element,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in the fireplace,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flames burn away the logs from a tree,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relax in front of the fire,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mesmerised and beguiled by the beauty of nature,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its elements that surround me so wonderfully,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I sit here before the fire contentedly with my cup of tea.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