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Run down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Run down to the garden to collect the firewood,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 the coals on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strike a match and set it a light and retire,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retire into an armchair,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favourite one and read a book,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the end of the day when the work is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relaxing and something not too taxing,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a little fun,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to take your mind away from the pandemonium,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read you warm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your imagination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evening when it comes, there is nothing finer,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finer than being here and watching the evening fall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the setting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take time out and let your mind unwind,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drink a little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rest your weary feet and let your spirits 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life is so nice by the fire in the evening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far away from the crazy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such a peace of mind how great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time flies by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soundly you will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pay the working day no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that long wished for desire.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