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Run</w:t>
      </w:r>
    </w:p>
    <w:p/>
    <w:p>
      <w:r>
        <w:rPr>
          <w:rFonts w:ascii="Arial" w:hAnsi="Arial" w:eastAsia="Arial"/>
          <w:b w:val="0"/>
          <w:sz w:val="22"/>
        </w:rPr>
        <w:t>My friend,</w:t>
      </w:r>
    </w:p>
    <w:p>
      <w:r>
        <w:rPr>
          <w:rFonts w:ascii="Arial" w:hAnsi="Arial" w:eastAsia="Arial"/>
          <w:b w:val="0"/>
          <w:sz w:val="22"/>
        </w:rPr>
        <w:t>run,</w:t>
      </w:r>
    </w:p>
    <w:p>
      <w:r>
        <w:rPr>
          <w:rFonts w:ascii="Arial" w:hAnsi="Arial" w:eastAsia="Arial"/>
          <w:b w:val="0"/>
          <w:sz w:val="22"/>
        </w:rPr>
        <w:t>run to me,</w:t>
      </w:r>
    </w:p>
    <w:p>
      <w:r>
        <w:rPr>
          <w:rFonts w:ascii="Arial" w:hAnsi="Arial" w:eastAsia="Arial"/>
          <w:b w:val="0"/>
          <w:sz w:val="22"/>
        </w:rPr>
        <w:t>and come show me,</w:t>
      </w:r>
    </w:p>
    <w:p>
      <w:r>
        <w:rPr>
          <w:rFonts w:ascii="Arial" w:hAnsi="Arial" w:eastAsia="Arial"/>
          <w:b w:val="0"/>
          <w:sz w:val="22"/>
        </w:rPr>
        <w:t>show me that smile again,</w:t>
      </w:r>
    </w:p>
    <w:p>
      <w:r>
        <w:rPr>
          <w:rFonts w:ascii="Arial" w:hAnsi="Arial" w:eastAsia="Arial"/>
          <w:b w:val="0"/>
          <w:sz w:val="22"/>
        </w:rPr>
        <w:t>show me that grin,</w:t>
      </w:r>
    </w:p>
    <w:p>
      <w:r>
        <w:rPr>
          <w:rFonts w:ascii="Arial" w:hAnsi="Arial" w:eastAsia="Arial"/>
          <w:b w:val="0"/>
          <w:sz w:val="22"/>
        </w:rPr>
        <w:t>and let us dance,</w:t>
      </w:r>
    </w:p>
    <w:p>
      <w:r>
        <w:rPr>
          <w:rFonts w:ascii="Arial" w:hAnsi="Arial" w:eastAsia="Arial"/>
          <w:b w:val="0"/>
          <w:sz w:val="22"/>
        </w:rPr>
        <w:t>yes, let us dance and drink gin,</w:t>
      </w:r>
    </w:p>
    <w:p>
      <w:r>
        <w:rPr>
          <w:rFonts w:ascii="Arial" w:hAnsi="Arial" w:eastAsia="Arial"/>
          <w:b w:val="0"/>
          <w:sz w:val="22"/>
        </w:rPr>
        <w:t>in the evening,</w:t>
      </w:r>
    </w:p>
    <w:p>
      <w:r>
        <w:rPr>
          <w:rFonts w:ascii="Arial" w:hAnsi="Arial" w:eastAsia="Arial"/>
          <w:b w:val="0"/>
          <w:sz w:val="22"/>
        </w:rPr>
        <w:t>with the melodies of the music,</w:t>
      </w:r>
    </w:p>
    <w:p>
      <w:r>
        <w:rPr>
          <w:rFonts w:ascii="Arial" w:hAnsi="Arial" w:eastAsia="Arial"/>
          <w:b w:val="0"/>
          <w:sz w:val="22"/>
        </w:rPr>
        <w:t>moving us so rhythmically,</w:t>
      </w:r>
    </w:p>
    <w:p>
      <w:r>
        <w:rPr>
          <w:rFonts w:ascii="Arial" w:hAnsi="Arial" w:eastAsia="Arial"/>
          <w:b w:val="0"/>
          <w:sz w:val="22"/>
        </w:rPr>
        <w:t>how wonderful it will be,</w:t>
      </w:r>
    </w:p>
    <w:p>
      <w:r>
        <w:rPr>
          <w:rFonts w:ascii="Arial" w:hAnsi="Arial" w:eastAsia="Arial"/>
          <w:b w:val="0"/>
          <w:sz w:val="22"/>
        </w:rPr>
        <w:t>yes, let us get drunk,</w:t>
      </w:r>
    </w:p>
    <w:p>
      <w:r>
        <w:rPr>
          <w:rFonts w:ascii="Arial" w:hAnsi="Arial" w:eastAsia="Arial"/>
          <w:b w:val="0"/>
          <w:sz w:val="22"/>
        </w:rPr>
        <w:t>drunk and happy,</w:t>
      </w:r>
    </w:p>
    <w:p>
      <w:r>
        <w:rPr>
          <w:rFonts w:ascii="Arial" w:hAnsi="Arial" w:eastAsia="Arial"/>
          <w:b w:val="0"/>
          <w:sz w:val="22"/>
        </w:rPr>
        <w:t>and let us dance and forget life’s miseries,</w:t>
      </w:r>
    </w:p>
    <w:p>
      <w:r>
        <w:rPr>
          <w:rFonts w:ascii="Arial" w:hAnsi="Arial" w:eastAsia="Arial"/>
          <w:b w:val="0"/>
          <w:sz w:val="22"/>
        </w:rPr>
        <w:t>because they are truly a mind-numbing sin,</w:t>
      </w:r>
    </w:p>
    <w:p>
      <w:r>
        <w:rPr>
          <w:rFonts w:ascii="Arial" w:hAnsi="Arial" w:eastAsia="Arial"/>
          <w:b w:val="0"/>
          <w:sz w:val="22"/>
        </w:rPr>
        <w:t>yes, run, run to me my friend from wherever you are,</w:t>
      </w:r>
    </w:p>
    <w:p>
      <w:r>
        <w:rPr>
          <w:rFonts w:ascii="Arial" w:hAnsi="Arial" w:eastAsia="Arial"/>
          <w:b w:val="0"/>
          <w:sz w:val="22"/>
        </w:rPr>
        <w:t>and show me,</w:t>
      </w:r>
    </w:p>
    <w:p>
      <w:r>
        <w:rPr>
          <w:rFonts w:ascii="Arial" w:hAnsi="Arial" w:eastAsia="Arial"/>
          <w:b w:val="0"/>
          <w:sz w:val="22"/>
        </w:rPr>
        <w:t>show me that smile,</w:t>
      </w:r>
    </w:p>
    <w:p>
      <w:r>
        <w:rPr>
          <w:rFonts w:ascii="Arial" w:hAnsi="Arial" w:eastAsia="Arial"/>
          <w:b w:val="0"/>
          <w:sz w:val="22"/>
        </w:rPr>
        <w:t>and show me that grin,</w:t>
      </w:r>
    </w:p>
    <w:p>
      <w:r>
        <w:rPr>
          <w:rFonts w:ascii="Arial" w:hAnsi="Arial" w:eastAsia="Arial"/>
          <w:b w:val="0"/>
          <w:sz w:val="22"/>
        </w:rPr>
        <w:t>and let us dance,</w:t>
      </w:r>
    </w:p>
    <w:p>
      <w:r>
        <w:rPr>
          <w:rFonts w:ascii="Arial" w:hAnsi="Arial" w:eastAsia="Arial"/>
          <w:b w:val="0"/>
          <w:sz w:val="22"/>
        </w:rPr>
        <w:t>yes, let us dance and drink gin,</w:t>
      </w:r>
    </w:p>
    <w:p>
      <w:r>
        <w:rPr>
          <w:rFonts w:ascii="Arial" w:hAnsi="Arial" w:eastAsia="Arial"/>
          <w:b w:val="0"/>
          <w:sz w:val="22"/>
        </w:rPr>
        <w:t>in the evening,</w:t>
      </w:r>
    </w:p>
    <w:p>
      <w:r>
        <w:rPr>
          <w:rFonts w:ascii="Arial" w:hAnsi="Arial" w:eastAsia="Arial"/>
          <w:b w:val="0"/>
          <w:sz w:val="22"/>
        </w:rPr>
        <w:t>and let us dance upon the tabletops,</w:t>
      </w:r>
    </w:p>
    <w:p>
      <w:r>
        <w:rPr>
          <w:rFonts w:ascii="Arial" w:hAnsi="Arial" w:eastAsia="Arial"/>
          <w:b w:val="0"/>
          <w:sz w:val="22"/>
        </w:rPr>
        <w:t>upon the chairs and everywhere,</w:t>
      </w:r>
    </w:p>
    <w:p>
      <w:r>
        <w:rPr>
          <w:rFonts w:ascii="Arial" w:hAnsi="Arial" w:eastAsia="Arial"/>
          <w:b w:val="0"/>
          <w:sz w:val="22"/>
        </w:rPr>
        <w:t>like we have no cares,</w:t>
      </w:r>
    </w:p>
    <w:p>
      <w:r>
        <w:rPr>
          <w:rFonts w:ascii="Arial" w:hAnsi="Arial" w:eastAsia="Arial"/>
          <w:b w:val="0"/>
          <w:sz w:val="22"/>
        </w:rPr>
        <w:t>and let us blast the music out loud,</w:t>
      </w:r>
    </w:p>
    <w:p>
      <w:r>
        <w:rPr>
          <w:rFonts w:ascii="Arial" w:hAnsi="Arial" w:eastAsia="Arial"/>
          <w:b w:val="0"/>
          <w:sz w:val="22"/>
        </w:rPr>
        <w:t>as I know the neighbours are not in,</w:t>
      </w:r>
    </w:p>
    <w:p>
      <w:r>
        <w:rPr>
          <w:rFonts w:ascii="Arial" w:hAnsi="Arial" w:eastAsia="Arial"/>
          <w:b w:val="0"/>
          <w:sz w:val="22"/>
        </w:rPr>
        <w:t>because life is misery,</w:t>
      </w:r>
    </w:p>
    <w:p>
      <w:r>
        <w:rPr>
          <w:rFonts w:ascii="Arial" w:hAnsi="Arial" w:eastAsia="Arial"/>
          <w:b w:val="0"/>
          <w:sz w:val="22"/>
        </w:rPr>
        <w:t>and let us dance away its sin.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