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Rugged and ragged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Rugged and ragged and worn at the edges,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humanity is brought low by words and pledges,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never usually amount to anything,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we aim for better societies,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money eradicates many good intentions,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people have when they begin to speak on such things,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money instead of building up fences,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tear them down and build barriers,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money is the barrier,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prevents the world’s problems from being solved,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money unfortunately,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does not make the world go around.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