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Roar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a roar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rumble of the Gods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roar on the horizon, a battle cry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parts the clouds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a roar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rumble of the Gods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roar, a mighty roar, a roar that scatters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brings out the sun, and that fights off the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mighty roar of the Gods stirring up my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roar shaking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bringing inspiration with such cloud bursting explosions,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roars, great roars of encouragement,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roars that rouse my heart 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light up my eyes with encouragement as I sit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such loudness rages above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ready for battle with my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sun shines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imagination inflamed,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a rumble of the Gods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ready for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war, ready to create such works,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works inspired by what I hear in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that mighty roar,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mighty mighty roar of RAF planes flying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there are more great works,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inspiration to come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more I am sure, inspired by the roar of the RAF, aircraft in the glorious British skies.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