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River walk</w:t>
      </w:r>
    </w:p>
    <w:p/>
    <w:p>
      <w:r>
        <w:rPr>
          <w:rFonts w:ascii="Arial" w:hAnsi="Arial" w:eastAsia="Arial"/>
          <w:b w:val="0"/>
          <w:sz w:val="22"/>
        </w:rPr>
        <w:t>Moving slowly without a sound,</w:t>
      </w:r>
    </w:p>
    <w:p>
      <w:r>
        <w:rPr>
          <w:rFonts w:ascii="Arial" w:hAnsi="Arial" w:eastAsia="Arial"/>
          <w:b w:val="0"/>
          <w:sz w:val="22"/>
        </w:rPr>
        <w:t>crossing the soft earth,</w:t>
      </w:r>
    </w:p>
    <w:p>
      <w:r>
        <w:rPr>
          <w:rFonts w:ascii="Arial" w:hAnsi="Arial" w:eastAsia="Arial"/>
          <w:b w:val="0"/>
          <w:sz w:val="22"/>
        </w:rPr>
        <w:t>leaving my mark,</w:t>
      </w:r>
    </w:p>
    <w:p>
      <w:r>
        <w:rPr>
          <w:rFonts w:ascii="Arial" w:hAnsi="Arial" w:eastAsia="Arial"/>
          <w:b w:val="0"/>
          <w:sz w:val="22"/>
        </w:rPr>
        <w:t>as I walk along the river,</w:t>
      </w:r>
    </w:p>
    <w:p>
      <w:r>
        <w:rPr>
          <w:rFonts w:ascii="Arial" w:hAnsi="Arial" w:eastAsia="Arial"/>
          <w:b w:val="0"/>
          <w:sz w:val="22"/>
        </w:rPr>
        <w:t>that flows so rapidly,</w:t>
      </w:r>
    </w:p>
    <w:p>
      <w:r>
        <w:rPr>
          <w:rFonts w:ascii="Arial" w:hAnsi="Arial" w:eastAsia="Arial"/>
          <w:b w:val="0"/>
          <w:sz w:val="22"/>
        </w:rPr>
        <w:t>beneath the trees overhanging graceful boughs,</w:t>
      </w:r>
    </w:p>
    <w:p>
      <w:r>
        <w:rPr>
          <w:rFonts w:ascii="Arial" w:hAnsi="Arial" w:eastAsia="Arial"/>
          <w:b w:val="0"/>
          <w:sz w:val="22"/>
        </w:rPr>
        <w:t>and the river it gloriously bounds,</w:t>
      </w:r>
    </w:p>
    <w:p>
      <w:r>
        <w:rPr>
          <w:rFonts w:ascii="Arial" w:hAnsi="Arial" w:eastAsia="Arial"/>
          <w:b w:val="0"/>
          <w:sz w:val="22"/>
        </w:rPr>
        <w:t>across the occasional submerged rocks,</w:t>
      </w:r>
    </w:p>
    <w:p>
      <w:r>
        <w:rPr>
          <w:rFonts w:ascii="Arial" w:hAnsi="Arial" w:eastAsia="Arial"/>
          <w:b w:val="0"/>
          <w:sz w:val="22"/>
        </w:rPr>
        <w:t>and the large ones,</w:t>
      </w:r>
    </w:p>
    <w:p>
      <w:r>
        <w:rPr>
          <w:rFonts w:ascii="Arial" w:hAnsi="Arial" w:eastAsia="Arial"/>
          <w:b w:val="0"/>
          <w:sz w:val="22"/>
        </w:rPr>
        <w:t>it happily flows around,</w:t>
      </w:r>
    </w:p>
    <w:p>
      <w:r>
        <w:rPr>
          <w:rFonts w:ascii="Arial" w:hAnsi="Arial" w:eastAsia="Arial"/>
          <w:b w:val="0"/>
          <w:sz w:val="22"/>
        </w:rPr>
        <w:t>flows around others who,</w:t>
      </w:r>
    </w:p>
    <w:p>
      <w:r>
        <w:rPr>
          <w:rFonts w:ascii="Arial" w:hAnsi="Arial" w:eastAsia="Arial"/>
          <w:b w:val="0"/>
          <w:sz w:val="22"/>
        </w:rPr>
        <w:t>stand proud in the middle,</w:t>
      </w:r>
    </w:p>
    <w:p>
      <w:r>
        <w:rPr>
          <w:rFonts w:ascii="Arial" w:hAnsi="Arial" w:eastAsia="Arial"/>
          <w:b w:val="0"/>
          <w:sz w:val="22"/>
        </w:rPr>
        <w:t>and the trees they are in bloom,</w:t>
      </w:r>
    </w:p>
    <w:p>
      <w:r>
        <w:rPr>
          <w:rFonts w:ascii="Arial" w:hAnsi="Arial" w:eastAsia="Arial"/>
          <w:b w:val="0"/>
          <w:sz w:val="22"/>
        </w:rPr>
        <w:t>and the leaves are bright and green,</w:t>
      </w:r>
    </w:p>
    <w:p>
      <w:r>
        <w:rPr>
          <w:rFonts w:ascii="Arial" w:hAnsi="Arial" w:eastAsia="Arial"/>
          <w:b w:val="0"/>
          <w:sz w:val="22"/>
        </w:rPr>
        <w:t>and are a heavenly sight that does delight,</w:t>
      </w:r>
    </w:p>
    <w:p>
      <w:r>
        <w:rPr>
          <w:rFonts w:ascii="Arial" w:hAnsi="Arial" w:eastAsia="Arial"/>
          <w:b w:val="0"/>
          <w:sz w:val="22"/>
        </w:rPr>
        <w:t>and that does astound,</w:t>
      </w:r>
    </w:p>
    <w:p>
      <w:r>
        <w:rPr>
          <w:rFonts w:ascii="Arial" w:hAnsi="Arial" w:eastAsia="Arial"/>
          <w:b w:val="0"/>
          <w:sz w:val="22"/>
        </w:rPr>
        <w:t>and as I move slowly along,</w:t>
      </w:r>
    </w:p>
    <w:p>
      <w:r>
        <w:rPr>
          <w:rFonts w:ascii="Arial" w:hAnsi="Arial" w:eastAsia="Arial"/>
          <w:b w:val="0"/>
          <w:sz w:val="22"/>
        </w:rPr>
        <w:t>hoping to see the beauty of the animals,</w:t>
      </w:r>
    </w:p>
    <w:p>
      <w:r>
        <w:rPr>
          <w:rFonts w:ascii="Arial" w:hAnsi="Arial" w:eastAsia="Arial"/>
          <w:b w:val="0"/>
          <w:sz w:val="22"/>
        </w:rPr>
        <w:t>who live by the river,</w:t>
      </w:r>
    </w:p>
    <w:p>
      <w:r>
        <w:rPr>
          <w:rFonts w:ascii="Arial" w:hAnsi="Arial" w:eastAsia="Arial"/>
          <w:b w:val="0"/>
          <w:sz w:val="22"/>
        </w:rPr>
        <w:t>but who are infrequently seen,</w:t>
      </w:r>
    </w:p>
    <w:p>
      <w:r>
        <w:rPr>
          <w:rFonts w:ascii="Arial" w:hAnsi="Arial" w:eastAsia="Arial"/>
          <w:b w:val="0"/>
          <w:sz w:val="22"/>
        </w:rPr>
        <w:t>now, what a sight it would be,</w:t>
      </w:r>
    </w:p>
    <w:p>
      <w:r>
        <w:rPr>
          <w:rFonts w:ascii="Arial" w:hAnsi="Arial" w:eastAsia="Arial"/>
          <w:b w:val="0"/>
          <w:sz w:val="22"/>
        </w:rPr>
        <w:t>I think as I cross my fingers,</w:t>
      </w:r>
    </w:p>
    <w:p>
      <w:r>
        <w:rPr>
          <w:rFonts w:ascii="Arial" w:hAnsi="Arial" w:eastAsia="Arial"/>
          <w:b w:val="0"/>
          <w:sz w:val="22"/>
        </w:rPr>
        <w:t>and hope for this wish to be granted to me,</w:t>
      </w:r>
    </w:p>
    <w:p>
      <w:r>
        <w:rPr>
          <w:rFonts w:ascii="Arial" w:hAnsi="Arial" w:eastAsia="Arial"/>
          <w:b w:val="0"/>
          <w:sz w:val="22"/>
        </w:rPr>
        <w:t>by the trees with their overhanging graceful boughs,</w:t>
      </w:r>
    </w:p>
    <w:p>
      <w:r>
        <w:rPr>
          <w:rFonts w:ascii="Arial" w:hAnsi="Arial" w:eastAsia="Arial"/>
          <w:b w:val="0"/>
          <w:sz w:val="22"/>
        </w:rPr>
        <w:t>as the river runs past and I stand in the sun,</w:t>
      </w:r>
    </w:p>
    <w:p>
      <w:r>
        <w:rPr>
          <w:rFonts w:ascii="Arial" w:hAnsi="Arial" w:eastAsia="Arial"/>
          <w:b w:val="0"/>
          <w:sz w:val="22"/>
        </w:rPr>
        <w:t>hoping to see the animals who live here,</w:t>
      </w:r>
    </w:p>
    <w:p>
      <w:r>
        <w:rPr>
          <w:rFonts w:ascii="Arial" w:hAnsi="Arial" w:eastAsia="Arial"/>
          <w:b w:val="0"/>
          <w:sz w:val="22"/>
        </w:rPr>
        <w:t>and if God allows,</w:t>
      </w:r>
    </w:p>
    <w:p>
      <w:r>
        <w:rPr>
          <w:rFonts w:ascii="Arial" w:hAnsi="Arial" w:eastAsia="Arial"/>
          <w:b w:val="0"/>
          <w:sz w:val="22"/>
        </w:rPr>
        <w:t>I would be happy to see just one.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