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Ripped out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Ripped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kicked out of your house again,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you were so tipped down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found somewhere to shelter inside a coffee shop,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bought a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stared numbly into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ran your finger around the rim and felt lost,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felt lost and as empty and as bleak as the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bleak as the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laying down upon the ground upon a winter's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yes, you were kicked out,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kicked out of your house again with a little change,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a tear in your eye,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outside there is a thunderous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tear falls,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waitress hands you a tissue,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thank her,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think of all the things,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has brought your life to this,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wish it weren’t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try and think of somewhere to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are tired of being tired,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tired of the arguments,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are tired of the screaming,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try and think of somewhere to stay,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call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many people but they cannot help you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you give up, you give up,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feel despair creeping into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drink the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drink the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sit there all 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there are unlimited refills,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get high on caffeine,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cry, and you cry,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try and phone some more people,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but no one can help you today,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day, the day it passes that way,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the evening comes,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drink more coffee,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you feel numb,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when the coffee shop closes,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you face the reality,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reality that there is nowhere to sleep,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nowhere to sleep.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only a coat,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a covered alleyway out of the rain,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numb you feel,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numb,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numb and cold and in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with so many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falling down your cheeks,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tears falling upon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oh, what great emotional pain,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countless tears upon tears,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in the cold, cold, cold winter,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sheltering out of the freezing rain.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