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Ride out the storm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Ride out the storm,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ride out the storm,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whips through your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ride out the savagery,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pervades you and that tears you apart,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ride out the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will make you turn from your path,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ride out people’s negativity,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clambers to get into your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into your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are better than those,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those who try to assuage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only you truly know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let them in would be catastrophic,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your anger and rage,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would quickly soon breathe their last,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would be left floating dead,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left floating dead,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bloody in the water, in the river that rages past.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