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Rewind</w:t>
      </w:r>
    </w:p>
    <w:p/>
    <w:p>
      <w:r>
        <w:rPr>
          <w:rFonts w:ascii="Arial" w:hAnsi="Arial" w:eastAsia="Arial"/>
          <w:b w:val="0"/>
          <w:sz w:val="22"/>
        </w:rPr>
        <w:t>Rewind, cast your mind back,</w:t>
      </w:r>
    </w:p>
    <w:p>
      <w:r>
        <w:rPr>
          <w:rFonts w:ascii="Arial" w:hAnsi="Arial" w:eastAsia="Arial"/>
          <w:b w:val="0"/>
          <w:sz w:val="22"/>
        </w:rPr>
        <w:t>remember your first love,</w:t>
      </w:r>
    </w:p>
    <w:p>
      <w:r>
        <w:rPr>
          <w:rFonts w:ascii="Arial" w:hAnsi="Arial" w:eastAsia="Arial"/>
          <w:b w:val="0"/>
          <w:sz w:val="22"/>
        </w:rPr>
        <w:t>and what of them, what of them do you remember,</w:t>
      </w:r>
    </w:p>
    <w:p>
      <w:r>
        <w:rPr>
          <w:rFonts w:ascii="Arial" w:hAnsi="Arial" w:eastAsia="Arial"/>
          <w:b w:val="0"/>
          <w:sz w:val="22"/>
        </w:rPr>
        <w:t>in the hazy distance that is so far back,</w:t>
      </w:r>
    </w:p>
    <w:p>
      <w:r>
        <w:rPr>
          <w:rFonts w:ascii="Arial" w:hAnsi="Arial" w:eastAsia="Arial"/>
          <w:b w:val="0"/>
          <w:sz w:val="22"/>
        </w:rPr>
        <w:t>such simplicity and gentility,</w:t>
      </w:r>
    </w:p>
    <w:p>
      <w:r>
        <w:rPr>
          <w:rFonts w:ascii="Arial" w:hAnsi="Arial" w:eastAsia="Arial"/>
          <w:b w:val="0"/>
          <w:sz w:val="22"/>
        </w:rPr>
        <w:t>such tender kisses under the cherry tree,</w:t>
      </w:r>
    </w:p>
    <w:p>
      <w:r>
        <w:rPr>
          <w:rFonts w:ascii="Arial" w:hAnsi="Arial" w:eastAsia="Arial"/>
          <w:b w:val="0"/>
          <w:sz w:val="22"/>
        </w:rPr>
        <w:t>there in the summer sun,</w:t>
      </w:r>
    </w:p>
    <w:p>
      <w:r>
        <w:rPr>
          <w:rFonts w:ascii="Arial" w:hAnsi="Arial" w:eastAsia="Arial"/>
          <w:b w:val="0"/>
          <w:sz w:val="22"/>
        </w:rPr>
        <w:t>with a heart beating so rapidly,</w:t>
      </w:r>
    </w:p>
    <w:p>
      <w:r>
        <w:rPr>
          <w:rFonts w:ascii="Arial" w:hAnsi="Arial" w:eastAsia="Arial"/>
          <w:b w:val="0"/>
          <w:sz w:val="22"/>
        </w:rPr>
        <w:t>in the embrace of a young love,</w:t>
      </w:r>
    </w:p>
    <w:p>
      <w:r>
        <w:rPr>
          <w:rFonts w:ascii="Arial" w:hAnsi="Arial" w:eastAsia="Arial"/>
          <w:b w:val="0"/>
          <w:sz w:val="22"/>
        </w:rPr>
        <w:t>a new experience that you had never felt before,</w:t>
      </w:r>
    </w:p>
    <w:p>
      <w:r>
        <w:rPr>
          <w:rFonts w:ascii="Arial" w:hAnsi="Arial" w:eastAsia="Arial"/>
          <w:b w:val="0"/>
          <w:sz w:val="22"/>
        </w:rPr>
        <w:t>a feeling of magic as if heaven had fallen from up above,</w:t>
      </w:r>
    </w:p>
    <w:p>
      <w:r>
        <w:rPr>
          <w:rFonts w:ascii="Arial" w:hAnsi="Arial" w:eastAsia="Arial"/>
          <w:b w:val="0"/>
          <w:sz w:val="22"/>
        </w:rPr>
        <w:t>and what a wonder it was,</w:t>
      </w:r>
    </w:p>
    <w:p>
      <w:r>
        <w:rPr>
          <w:rFonts w:ascii="Arial" w:hAnsi="Arial" w:eastAsia="Arial"/>
          <w:b w:val="0"/>
          <w:sz w:val="22"/>
        </w:rPr>
        <w:t>what a wonder and such bliss,</w:t>
      </w:r>
    </w:p>
    <w:p>
      <w:r>
        <w:rPr>
          <w:rFonts w:ascii="Arial" w:hAnsi="Arial" w:eastAsia="Arial"/>
          <w:b w:val="0"/>
          <w:sz w:val="22"/>
        </w:rPr>
        <w:t>and so invigorating and captivating,</w:t>
      </w:r>
    </w:p>
    <w:p>
      <w:r>
        <w:rPr>
          <w:rFonts w:ascii="Arial" w:hAnsi="Arial" w:eastAsia="Arial"/>
          <w:b w:val="0"/>
          <w:sz w:val="22"/>
        </w:rPr>
        <w:t>a million emotions and feelings whirling around in the mind,</w:t>
      </w:r>
    </w:p>
    <w:p>
      <w:r>
        <w:rPr>
          <w:rFonts w:ascii="Arial" w:hAnsi="Arial" w:eastAsia="Arial"/>
          <w:b w:val="0"/>
          <w:sz w:val="22"/>
        </w:rPr>
        <w:t>as your arms were wrapped around another’s,</w:t>
      </w:r>
    </w:p>
    <w:p>
      <w:r>
        <w:rPr>
          <w:rFonts w:ascii="Arial" w:hAnsi="Arial" w:eastAsia="Arial"/>
          <w:b w:val="0"/>
          <w:sz w:val="22"/>
        </w:rPr>
        <w:t>how great were the delicate waves of sensations,</w:t>
      </w:r>
    </w:p>
    <w:p>
      <w:r>
        <w:rPr>
          <w:rFonts w:ascii="Arial" w:hAnsi="Arial" w:eastAsia="Arial"/>
          <w:b w:val="0"/>
          <w:sz w:val="22"/>
        </w:rPr>
        <w:t>and how beautiful the fireworks bursting upon the mind,</w:t>
      </w:r>
    </w:p>
    <w:p>
      <w:r>
        <w:rPr>
          <w:rFonts w:ascii="Arial" w:hAnsi="Arial" w:eastAsia="Arial"/>
          <w:b w:val="0"/>
          <w:sz w:val="22"/>
        </w:rPr>
        <w:t>as time it passed so rapidly,</w:t>
      </w:r>
    </w:p>
    <w:p>
      <w:r>
        <w:rPr>
          <w:rFonts w:ascii="Arial" w:hAnsi="Arial" w:eastAsia="Arial"/>
          <w:b w:val="0"/>
          <w:sz w:val="22"/>
        </w:rPr>
        <w:t>but you had no time for time,</w:t>
      </w:r>
    </w:p>
    <w:p>
      <w:r>
        <w:rPr>
          <w:rFonts w:ascii="Arial" w:hAnsi="Arial" w:eastAsia="Arial"/>
          <w:b w:val="0"/>
          <w:sz w:val="22"/>
        </w:rPr>
        <w:t>and you paid it no mind,</w:t>
      </w:r>
    </w:p>
    <w:p>
      <w:r>
        <w:rPr>
          <w:rFonts w:ascii="Arial" w:hAnsi="Arial" w:eastAsia="Arial"/>
          <w:b w:val="0"/>
          <w:sz w:val="22"/>
        </w:rPr>
        <w:t>and love is such a beautiful act,</w:t>
      </w:r>
    </w:p>
    <w:p>
      <w:r>
        <w:rPr>
          <w:rFonts w:ascii="Arial" w:hAnsi="Arial" w:eastAsia="Arial"/>
          <w:b w:val="0"/>
          <w:sz w:val="22"/>
        </w:rPr>
        <w:t>and how easily caught up in it you were,</w:t>
      </w:r>
    </w:p>
    <w:p>
      <w:r>
        <w:rPr>
          <w:rFonts w:ascii="Arial" w:hAnsi="Arial" w:eastAsia="Arial"/>
          <w:b w:val="0"/>
          <w:sz w:val="22"/>
        </w:rPr>
        <w:t>and in it how easily you were wrapped,</w:t>
      </w:r>
    </w:p>
    <w:p>
      <w:r>
        <w:rPr>
          <w:rFonts w:ascii="Arial" w:hAnsi="Arial" w:eastAsia="Arial"/>
          <w:b w:val="0"/>
          <w:sz w:val="22"/>
        </w:rPr>
        <w:t>ah, those precious memories,</w:t>
      </w:r>
    </w:p>
    <w:p>
      <w:r>
        <w:rPr>
          <w:rFonts w:ascii="Arial" w:hAnsi="Arial" w:eastAsia="Arial"/>
          <w:b w:val="0"/>
          <w:sz w:val="22"/>
        </w:rPr>
        <w:t>the memories of first love,</w:t>
      </w:r>
    </w:p>
    <w:p>
      <w:r>
        <w:rPr>
          <w:rFonts w:ascii="Arial" w:hAnsi="Arial" w:eastAsia="Arial"/>
          <w:b w:val="0"/>
          <w:sz w:val="22"/>
        </w:rPr>
        <w:t>a love so powerful,</w:t>
      </w:r>
    </w:p>
    <w:p>
      <w:r>
        <w:rPr>
          <w:rFonts w:ascii="Arial" w:hAnsi="Arial" w:eastAsia="Arial"/>
          <w:b w:val="0"/>
          <w:sz w:val="22"/>
        </w:rPr>
        <w:t>despite being so distant and so far, back,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