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Revolution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 go around,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go around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go around again you and your friends,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talk and you talk,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about the same subjects again and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same major world problems,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full of hot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solve nothing in the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go around,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go around again and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and your friends,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this revolution of nonsense,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revolution of nonsense that has no reason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except to please your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tickle your fantasies,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are unhappy,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unhappy as you can be with reality,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not prepared to struggle for anything,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not prepared to truly fight for anything,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not prepared to struggle,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come up with your own solutions to world problems,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you talk, and you talk,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go around again and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this revolution of nonsense,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makes no sense,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seriously question your 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this revolution continues,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spend all your time on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 revolution has no purpose and no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real wish to bring,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these major world problems to an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almost a quango, almost a quango of friends,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quango where you achieve nothing,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quango where you just talk and talk,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talking never 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revolution filled with revolutionary talk,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revolutionary talk that actually leads nowhere in the end.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