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Revolution</w:t>
      </w:r>
    </w:p>
    <w:p/>
    <w:p>
      <w:r>
        <w:rPr>
          <w:rFonts w:ascii="Arial" w:hAnsi="Arial" w:eastAsia="Arial"/>
          <w:b w:val="0"/>
          <w:sz w:val="22"/>
        </w:rPr>
        <w:t>Revolution,</w:t>
      </w:r>
    </w:p>
    <w:p>
      <w:r>
        <w:rPr>
          <w:rFonts w:ascii="Arial" w:hAnsi="Arial" w:eastAsia="Arial"/>
          <w:b w:val="0"/>
          <w:sz w:val="22"/>
        </w:rPr>
        <w:t>revolution,</w:t>
      </w:r>
    </w:p>
    <w:p>
      <w:r>
        <w:rPr>
          <w:rFonts w:ascii="Arial" w:hAnsi="Arial" w:eastAsia="Arial"/>
          <w:b w:val="0"/>
          <w:sz w:val="22"/>
        </w:rPr>
        <w:t>yes, it is confusing and frustrating,</w:t>
      </w:r>
    </w:p>
    <w:p>
      <w:r>
        <w:rPr>
          <w:rFonts w:ascii="Arial" w:hAnsi="Arial" w:eastAsia="Arial"/>
          <w:b w:val="0"/>
          <w:sz w:val="22"/>
        </w:rPr>
        <w:t>when you are spinning around,</w:t>
      </w:r>
    </w:p>
    <w:p>
      <w:r>
        <w:rPr>
          <w:rFonts w:ascii="Arial" w:hAnsi="Arial" w:eastAsia="Arial"/>
          <w:b w:val="0"/>
          <w:sz w:val="22"/>
        </w:rPr>
        <w:t>and around each day,</w:t>
      </w:r>
    </w:p>
    <w:p>
      <w:r>
        <w:rPr>
          <w:rFonts w:ascii="Arial" w:hAnsi="Arial" w:eastAsia="Arial"/>
          <w:b w:val="0"/>
          <w:sz w:val="22"/>
        </w:rPr>
        <w:t>and getting nowhere fast,</w:t>
      </w:r>
    </w:p>
    <w:p>
      <w:r>
        <w:rPr>
          <w:rFonts w:ascii="Arial" w:hAnsi="Arial" w:eastAsia="Arial"/>
          <w:b w:val="0"/>
          <w:sz w:val="22"/>
        </w:rPr>
        <w:t>and how frustration at you, it eats away,</w:t>
      </w:r>
    </w:p>
    <w:p>
      <w:r>
        <w:rPr>
          <w:rFonts w:ascii="Arial" w:hAnsi="Arial" w:eastAsia="Arial"/>
          <w:b w:val="0"/>
          <w:sz w:val="22"/>
        </w:rPr>
        <w:t>and how ill it makes you,</w:t>
      </w:r>
    </w:p>
    <w:p>
      <w:r>
        <w:rPr>
          <w:rFonts w:ascii="Arial" w:hAnsi="Arial" w:eastAsia="Arial"/>
          <w:b w:val="0"/>
          <w:sz w:val="22"/>
        </w:rPr>
        <w:t>when you are wrapped in the smothering cloak of daily life,</w:t>
      </w:r>
    </w:p>
    <w:p>
      <w:r>
        <w:rPr>
          <w:rFonts w:ascii="Arial" w:hAnsi="Arial" w:eastAsia="Arial"/>
          <w:b w:val="0"/>
          <w:sz w:val="22"/>
        </w:rPr>
        <w:t>the daily life that suffocates you,</w:t>
      </w:r>
    </w:p>
    <w:p>
      <w:r>
        <w:rPr>
          <w:rFonts w:ascii="Arial" w:hAnsi="Arial" w:eastAsia="Arial"/>
          <w:b w:val="0"/>
          <w:sz w:val="22"/>
        </w:rPr>
        <w:t>and that destroys your soul,</w:t>
      </w:r>
    </w:p>
    <w:p>
      <w:r>
        <w:rPr>
          <w:rFonts w:ascii="Arial" w:hAnsi="Arial" w:eastAsia="Arial"/>
          <w:b w:val="0"/>
          <w:sz w:val="22"/>
        </w:rPr>
        <w:t>and that squeezes your brain,</w:t>
      </w:r>
    </w:p>
    <w:p>
      <w:r>
        <w:rPr>
          <w:rFonts w:ascii="Arial" w:hAnsi="Arial" w:eastAsia="Arial"/>
          <w:b w:val="0"/>
          <w:sz w:val="22"/>
        </w:rPr>
        <w:t>that squeezes your brain again,</w:t>
      </w:r>
    </w:p>
    <w:p>
      <w:r>
        <w:rPr>
          <w:rFonts w:ascii="Arial" w:hAnsi="Arial" w:eastAsia="Arial"/>
          <w:b w:val="0"/>
          <w:sz w:val="22"/>
        </w:rPr>
        <w:t>again, and again,</w:t>
      </w:r>
    </w:p>
    <w:p>
      <w:r>
        <w:rPr>
          <w:rFonts w:ascii="Arial" w:hAnsi="Arial" w:eastAsia="Arial"/>
          <w:b w:val="0"/>
          <w:sz w:val="22"/>
        </w:rPr>
        <w:t>until you feel lifeless constantly,</w:t>
      </w:r>
    </w:p>
    <w:p>
      <w:r>
        <w:rPr>
          <w:rFonts w:ascii="Arial" w:hAnsi="Arial" w:eastAsia="Arial"/>
          <w:b w:val="0"/>
          <w:sz w:val="22"/>
        </w:rPr>
        <w:t>and you cannot see the wood for the trees,</w:t>
      </w:r>
    </w:p>
    <w:p>
      <w:r>
        <w:rPr>
          <w:rFonts w:ascii="Arial" w:hAnsi="Arial" w:eastAsia="Arial"/>
          <w:b w:val="0"/>
          <w:sz w:val="22"/>
        </w:rPr>
        <w:t>and life becomes no fun and only a misery,</w:t>
      </w:r>
    </w:p>
    <w:p>
      <w:r>
        <w:rPr>
          <w:rFonts w:ascii="Arial" w:hAnsi="Arial" w:eastAsia="Arial"/>
          <w:b w:val="0"/>
          <w:sz w:val="22"/>
        </w:rPr>
        <w:t>yes, revolution, the fake revolution I should say,</w:t>
      </w:r>
    </w:p>
    <w:p>
      <w:r>
        <w:rPr>
          <w:rFonts w:ascii="Arial" w:hAnsi="Arial" w:eastAsia="Arial"/>
          <w:b w:val="0"/>
          <w:sz w:val="22"/>
        </w:rPr>
        <w:t>oh, what a pain,</w:t>
      </w:r>
    </w:p>
    <w:p>
      <w:r>
        <w:rPr>
          <w:rFonts w:ascii="Arial" w:hAnsi="Arial" w:eastAsia="Arial"/>
          <w:b w:val="0"/>
          <w:sz w:val="22"/>
        </w:rPr>
        <w:t>it makes you beg and plead for change,</w:t>
      </w:r>
    </w:p>
    <w:p>
      <w:r>
        <w:rPr>
          <w:rFonts w:ascii="Arial" w:hAnsi="Arial" w:eastAsia="Arial"/>
          <w:b w:val="0"/>
          <w:sz w:val="22"/>
        </w:rPr>
        <w:t>when the only revolution you see,</w:t>
      </w:r>
    </w:p>
    <w:p>
      <w:r>
        <w:rPr>
          <w:rFonts w:ascii="Arial" w:hAnsi="Arial" w:eastAsia="Arial"/>
          <w:b w:val="0"/>
          <w:sz w:val="22"/>
        </w:rPr>
        <w:t>is the hands on the clock ticking away,</w:t>
      </w:r>
    </w:p>
    <w:p>
      <w:r>
        <w:rPr>
          <w:rFonts w:ascii="Arial" w:hAnsi="Arial" w:eastAsia="Arial"/>
          <w:b w:val="0"/>
          <w:sz w:val="22"/>
        </w:rPr>
        <w:t>and everything stays the same,</w:t>
      </w:r>
    </w:p>
    <w:p>
      <w:r>
        <w:rPr>
          <w:rFonts w:ascii="Arial" w:hAnsi="Arial" w:eastAsia="Arial"/>
          <w:b w:val="0"/>
          <w:sz w:val="22"/>
        </w:rPr>
        <w:t>yes, what a misery life is,</w:t>
      </w:r>
    </w:p>
    <w:p>
      <w:r>
        <w:rPr>
          <w:rFonts w:ascii="Arial" w:hAnsi="Arial" w:eastAsia="Arial"/>
          <w:b w:val="0"/>
          <w:sz w:val="22"/>
        </w:rPr>
        <w:t>when life is not filled with positive revolutions,</w:t>
      </w:r>
    </w:p>
    <w:p>
      <w:r>
        <w:rPr>
          <w:rFonts w:ascii="Arial" w:hAnsi="Arial" w:eastAsia="Arial"/>
          <w:b w:val="0"/>
          <w:sz w:val="22"/>
        </w:rPr>
        <w:t>that advance your life and make life worth living,</w:t>
      </w:r>
    </w:p>
    <w:p>
      <w:r>
        <w:rPr>
          <w:rFonts w:ascii="Arial" w:hAnsi="Arial" w:eastAsia="Arial"/>
          <w:b w:val="0"/>
          <w:sz w:val="22"/>
        </w:rPr>
        <w:t>yes, life when it is like that it is a terrible shame,</w:t>
      </w:r>
    </w:p>
    <w:p>
      <w:r>
        <w:rPr>
          <w:rFonts w:ascii="Arial" w:hAnsi="Arial" w:eastAsia="Arial"/>
          <w:b w:val="0"/>
          <w:sz w:val="22"/>
        </w:rPr>
        <w:t>a terrible shame.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