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Revelation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Revelation,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inquisitiveness,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inspiration from fascination it did design,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did design upon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clear 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clear vision of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vision of a work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work of our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time has given 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the rise and the fall of civilisations so many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we look back at history, and we wonder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Too greedy? Definitely.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Too needy? Definitely.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war, why does it have to be?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Misunderstanding and too little listening,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one trying hard enough to try,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yet, despite new ideas,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one trying hard enough to combat old fears,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different ways of thinking,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one taking the time to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advanced we could be if we just stopped killing,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stopped killing permanently,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to me would be, an epiphany,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simple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one that could change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we attacked the problems of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more educated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could collaborate,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the most advanced civilisations,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 known in humankind,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could solve diseases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could eradicate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homelessness,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explore the universe,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protect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environment,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save human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 only we used our minds a little more.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what a great future there could be for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 only changed our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ways of thinking,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about how we prevented war.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we with effort,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Really, could eradicate war forever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better the Earth would be off.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what more of an incentive do you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to look back at human history,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has been far too much blood spilt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have been far too many people killed,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billion people or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war, what is it good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absolutely nothing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at all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never gets us anywhere,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never will in the future,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never has in the past before.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