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Revelation</w:t>
      </w:r>
    </w:p>
    <w:p/>
    <w:p>
      <w:r>
        <w:rPr>
          <w:rFonts w:ascii="Arial" w:hAnsi="Arial" w:eastAsia="Arial"/>
          <w:b w:val="0"/>
          <w:sz w:val="22"/>
        </w:rPr>
        <w:t>Revelation,</w:t>
      </w:r>
    </w:p>
    <w:p>
      <w:r>
        <w:rPr>
          <w:rFonts w:ascii="Arial" w:hAnsi="Arial" w:eastAsia="Arial"/>
          <w:b w:val="0"/>
          <w:sz w:val="22"/>
        </w:rPr>
        <w:t>epiphany,</w:t>
      </w:r>
    </w:p>
    <w:p>
      <w:r>
        <w:rPr>
          <w:rFonts w:ascii="Arial" w:hAnsi="Arial" w:eastAsia="Arial"/>
          <w:b w:val="0"/>
          <w:sz w:val="22"/>
        </w:rPr>
        <w:t>the first feelings of love,</w:t>
      </w:r>
    </w:p>
    <w:p>
      <w:r>
        <w:rPr>
          <w:rFonts w:ascii="Arial" w:hAnsi="Arial" w:eastAsia="Arial"/>
          <w:b w:val="0"/>
          <w:sz w:val="22"/>
        </w:rPr>
        <w:t>blooming like a flower inside of me,</w:t>
      </w:r>
    </w:p>
    <w:p>
      <w:r>
        <w:rPr>
          <w:rFonts w:ascii="Arial" w:hAnsi="Arial" w:eastAsia="Arial"/>
          <w:b w:val="0"/>
          <w:sz w:val="22"/>
        </w:rPr>
        <w:t>feelings of love as warm as the sun that set me free,</w:t>
      </w:r>
    </w:p>
    <w:p>
      <w:r>
        <w:rPr>
          <w:rFonts w:ascii="Arial" w:hAnsi="Arial" w:eastAsia="Arial"/>
          <w:b w:val="0"/>
          <w:sz w:val="22"/>
        </w:rPr>
        <w:t>feelings of love that bring me out of my soliloquy,</w:t>
      </w:r>
    </w:p>
    <w:p>
      <w:r>
        <w:rPr>
          <w:rFonts w:ascii="Arial" w:hAnsi="Arial" w:eastAsia="Arial"/>
          <w:b w:val="0"/>
          <w:sz w:val="22"/>
        </w:rPr>
        <w:t>the loss of me,</w:t>
      </w:r>
    </w:p>
    <w:p>
      <w:r>
        <w:rPr>
          <w:rFonts w:ascii="Arial" w:hAnsi="Arial" w:eastAsia="Arial"/>
          <w:b w:val="0"/>
          <w:sz w:val="22"/>
        </w:rPr>
        <w:t>the beginnings of we,</w:t>
      </w:r>
    </w:p>
    <w:p>
      <w:r>
        <w:rPr>
          <w:rFonts w:ascii="Arial" w:hAnsi="Arial" w:eastAsia="Arial"/>
          <w:b w:val="0"/>
          <w:sz w:val="22"/>
        </w:rPr>
        <w:t>the early stages of love,</w:t>
      </w:r>
    </w:p>
    <w:p>
      <w:r>
        <w:rPr>
          <w:rFonts w:ascii="Arial" w:hAnsi="Arial" w:eastAsia="Arial"/>
          <w:b w:val="0"/>
          <w:sz w:val="22"/>
        </w:rPr>
        <w:t>a joyful epiphany,</w:t>
      </w:r>
    </w:p>
    <w:p>
      <w:r>
        <w:rPr>
          <w:rFonts w:ascii="Arial" w:hAnsi="Arial" w:eastAsia="Arial"/>
          <w:b w:val="0"/>
          <w:sz w:val="22"/>
        </w:rPr>
        <w:t>the beginning of joy,</w:t>
      </w:r>
    </w:p>
    <w:p>
      <w:r>
        <w:rPr>
          <w:rFonts w:ascii="Arial" w:hAnsi="Arial" w:eastAsia="Arial"/>
          <w:b w:val="0"/>
          <w:sz w:val="22"/>
        </w:rPr>
        <w:t>and happiness,</w:t>
      </w:r>
    </w:p>
    <w:p>
      <w:r>
        <w:rPr>
          <w:rFonts w:ascii="Arial" w:hAnsi="Arial" w:eastAsia="Arial"/>
          <w:b w:val="0"/>
          <w:sz w:val="22"/>
        </w:rPr>
        <w:t>so beautiful, colourful, and wonderful,</w:t>
      </w:r>
    </w:p>
    <w:p>
      <w:r>
        <w:rPr>
          <w:rFonts w:ascii="Arial" w:hAnsi="Arial" w:eastAsia="Arial"/>
          <w:b w:val="0"/>
          <w:sz w:val="22"/>
        </w:rPr>
        <w:t>and magical,</w:t>
      </w:r>
    </w:p>
    <w:p>
      <w:r>
        <w:rPr>
          <w:rFonts w:ascii="Arial" w:hAnsi="Arial" w:eastAsia="Arial"/>
          <w:b w:val="0"/>
          <w:sz w:val="22"/>
        </w:rPr>
        <w:t>and like a symphony inside of me,</w:t>
      </w:r>
    </w:p>
    <w:p>
      <w:r>
        <w:rPr>
          <w:rFonts w:ascii="Arial" w:hAnsi="Arial" w:eastAsia="Arial"/>
          <w:b w:val="0"/>
          <w:sz w:val="22"/>
        </w:rPr>
        <w:t>oh, the stirrings of the heart,</w:t>
      </w:r>
    </w:p>
    <w:p>
      <w:r>
        <w:rPr>
          <w:rFonts w:ascii="Arial" w:hAnsi="Arial" w:eastAsia="Arial"/>
          <w:b w:val="0"/>
          <w:sz w:val="22"/>
        </w:rPr>
        <w:t>when eros's arrows hit their mark,</w:t>
      </w:r>
    </w:p>
    <w:p>
      <w:r>
        <w:rPr>
          <w:rFonts w:ascii="Arial" w:hAnsi="Arial" w:eastAsia="Arial"/>
          <w:b w:val="0"/>
          <w:sz w:val="22"/>
        </w:rPr>
        <w:t>and love first captures me,</w:t>
      </w:r>
    </w:p>
    <w:p>
      <w:r>
        <w:rPr>
          <w:rFonts w:ascii="Arial" w:hAnsi="Arial" w:eastAsia="Arial"/>
          <w:b w:val="0"/>
          <w:sz w:val="22"/>
        </w:rPr>
        <w:t>and love wraps me in its embrace,</w:t>
      </w:r>
    </w:p>
    <w:p>
      <w:r>
        <w:rPr>
          <w:rFonts w:ascii="Arial" w:hAnsi="Arial" w:eastAsia="Arial"/>
          <w:b w:val="0"/>
          <w:sz w:val="22"/>
        </w:rPr>
        <w:t>and from loneliness,</w:t>
      </w:r>
    </w:p>
    <w:p>
      <w:r>
        <w:rPr>
          <w:rFonts w:ascii="Arial" w:hAnsi="Arial" w:eastAsia="Arial"/>
          <w:b w:val="0"/>
          <w:sz w:val="22"/>
        </w:rPr>
        <w:t>it liberates me,</w:t>
      </w:r>
    </w:p>
    <w:p>
      <w:r>
        <w:rPr>
          <w:rFonts w:ascii="Arial" w:hAnsi="Arial" w:eastAsia="Arial"/>
          <w:b w:val="0"/>
          <w:sz w:val="22"/>
        </w:rPr>
        <w:t>oh, how glorious a revelation,</w:t>
      </w:r>
    </w:p>
    <w:p>
      <w:r>
        <w:rPr>
          <w:rFonts w:ascii="Arial" w:hAnsi="Arial" w:eastAsia="Arial"/>
          <w:b w:val="0"/>
          <w:sz w:val="22"/>
        </w:rPr>
        <w:t>how glorious,</w:t>
      </w:r>
    </w:p>
    <w:p>
      <w:r>
        <w:rPr>
          <w:rFonts w:ascii="Arial" w:hAnsi="Arial" w:eastAsia="Arial"/>
          <w:b w:val="0"/>
          <w:sz w:val="22"/>
        </w:rPr>
        <w:t>and how spectacular an epiphany,</w:t>
      </w:r>
    </w:p>
    <w:p>
      <w:r>
        <w:rPr>
          <w:rFonts w:ascii="Arial" w:hAnsi="Arial" w:eastAsia="Arial"/>
          <w:b w:val="0"/>
          <w:sz w:val="22"/>
        </w:rPr>
        <w:t>like fire bursting from a spark inside of me,</w:t>
      </w:r>
    </w:p>
    <w:p>
      <w:r>
        <w:rPr>
          <w:rFonts w:ascii="Arial" w:hAnsi="Arial" w:eastAsia="Arial"/>
          <w:b w:val="0"/>
          <w:sz w:val="22"/>
        </w:rPr>
        <w:t>oh, what majestic beauty there is,</w:t>
      </w:r>
    </w:p>
    <w:p>
      <w:r>
        <w:rPr>
          <w:rFonts w:ascii="Arial" w:hAnsi="Arial" w:eastAsia="Arial"/>
          <w:b w:val="0"/>
          <w:sz w:val="22"/>
        </w:rPr>
        <w:t>in the realisation that I love someone,</w:t>
      </w:r>
    </w:p>
    <w:p>
      <w:r>
        <w:rPr>
          <w:rFonts w:ascii="Arial" w:hAnsi="Arial" w:eastAsia="Arial"/>
          <w:b w:val="0"/>
          <w:sz w:val="22"/>
        </w:rPr>
        <w:t>and that they love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